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E73" w:rsidRPr="00B573B8" w:rsidRDefault="00B573B8">
      <w:pPr>
        <w:pStyle w:val="a3"/>
        <w:rPr>
          <w:rFonts w:asciiTheme="minorEastAsia" w:eastAsiaTheme="minorEastAsia" w:hAnsiTheme="minorEastAsia"/>
        </w:rPr>
      </w:pPr>
      <w:r w:rsidRPr="00B573B8">
        <w:rPr>
          <w:rFonts w:asciiTheme="minorEastAsia" w:eastAsiaTheme="minorEastAsia" w:hAnsiTheme="minorEastAsia"/>
        </w:rPr>
        <w:t>附件</w:t>
      </w:r>
      <w:r w:rsidR="00FF4A3D">
        <w:rPr>
          <w:rFonts w:asciiTheme="minorEastAsia" w:eastAsiaTheme="minorEastAsia" w:hAnsiTheme="minorEastAsia" w:hint="eastAsia"/>
        </w:rPr>
        <w:t xml:space="preserve"> 2</w:t>
      </w: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rPr>
          <w:rFonts w:ascii="Times New Roman"/>
          <w:sz w:val="20"/>
        </w:rPr>
      </w:pPr>
    </w:p>
    <w:p w:rsidR="005F6E73" w:rsidRDefault="005F6E73">
      <w:pPr>
        <w:pStyle w:val="a3"/>
        <w:spacing w:before="7"/>
        <w:rPr>
          <w:rFonts w:ascii="Times New Roman"/>
          <w:sz w:val="21"/>
        </w:rPr>
      </w:pPr>
    </w:p>
    <w:p w:rsidR="005F6E73" w:rsidRDefault="00064FFA">
      <w:pPr>
        <w:pStyle w:val="a3"/>
        <w:spacing w:before="19"/>
        <w:ind w:left="3011"/>
      </w:pPr>
      <w:r>
        <w:t>国</w:t>
      </w:r>
      <w:proofErr w:type="gramStart"/>
      <w:r>
        <w:t>开教师</w:t>
      </w:r>
      <w:proofErr w:type="gramEnd"/>
      <w:r>
        <w:t>〔</w:t>
      </w:r>
      <w:r>
        <w:rPr>
          <w:rFonts w:ascii="Times New Roman" w:eastAsia="Times New Roman"/>
        </w:rPr>
        <w:t>2018</w:t>
      </w:r>
      <w:r>
        <w:t>〕</w:t>
      </w:r>
      <w:r>
        <w:rPr>
          <w:rFonts w:ascii="Times New Roman" w:eastAsia="Times New Roman"/>
        </w:rPr>
        <w:t xml:space="preserve">4 </w:t>
      </w:r>
      <w:r>
        <w:t>号</w:t>
      </w:r>
    </w:p>
    <w:p w:rsidR="005F6E73" w:rsidRDefault="005F6E73">
      <w:pPr>
        <w:pStyle w:val="a3"/>
        <w:spacing w:before="14"/>
        <w:rPr>
          <w:sz w:val="57"/>
        </w:rPr>
      </w:pPr>
    </w:p>
    <w:p w:rsidR="005F6E73" w:rsidRDefault="00064FFA">
      <w:pPr>
        <w:spacing w:before="1" w:line="228" w:lineRule="auto"/>
        <w:ind w:left="1230" w:right="1387"/>
        <w:jc w:val="center"/>
        <w:rPr>
          <w:rFonts w:ascii="华文中宋" w:eastAsia="华文中宋"/>
          <w:b/>
          <w:sz w:val="36"/>
        </w:rPr>
      </w:pPr>
      <w:r>
        <w:rPr>
          <w:rFonts w:ascii="华文中宋" w:eastAsia="华文中宋" w:hint="eastAsia"/>
          <w:b/>
          <w:sz w:val="36"/>
        </w:rPr>
        <w:t>关于开展国家开放大学首届优秀青年教师选拔及培养工作的通知</w:t>
      </w:r>
    </w:p>
    <w:p w:rsidR="005F6E73" w:rsidRDefault="005F6E73">
      <w:pPr>
        <w:pStyle w:val="a3"/>
        <w:spacing w:before="13"/>
        <w:rPr>
          <w:rFonts w:ascii="华文中宋"/>
          <w:b/>
          <w:sz w:val="32"/>
        </w:rPr>
      </w:pPr>
    </w:p>
    <w:p w:rsidR="005F6E73" w:rsidRDefault="00064FFA">
      <w:pPr>
        <w:pStyle w:val="a3"/>
        <w:spacing w:before="1" w:line="552" w:lineRule="exact"/>
        <w:ind w:left="109"/>
      </w:pPr>
      <w:r>
        <w:t>各分部、学院：</w:t>
      </w:r>
    </w:p>
    <w:p w:rsidR="005F6E73" w:rsidRDefault="00064FFA">
      <w:pPr>
        <w:pStyle w:val="a3"/>
        <w:spacing w:before="3" w:line="230" w:lineRule="auto"/>
        <w:ind w:left="109" w:right="262" w:firstLine="599"/>
        <w:jc w:val="both"/>
      </w:pPr>
      <w:r>
        <w:t>为深入贯彻落实党的十九大精神和习近平总书记在全国教育大会上的重要讲话精神，以及学校“十三五”规划中关于教师队伍建设的规划内容，促进办学体系内青年教师发展成长，学校决定启动国家开放大学首届优秀青年教师选拔及培养工作。现将有关事项通知如下：</w:t>
      </w:r>
    </w:p>
    <w:p w:rsidR="005F6E73" w:rsidRDefault="00064FFA">
      <w:pPr>
        <w:pStyle w:val="a3"/>
        <w:spacing w:line="527" w:lineRule="exact"/>
        <w:ind w:left="709"/>
      </w:pPr>
      <w:r>
        <w:t>一、 评选范围</w:t>
      </w:r>
    </w:p>
    <w:p w:rsidR="005F6E73" w:rsidRDefault="00064FFA">
      <w:pPr>
        <w:pStyle w:val="a3"/>
        <w:spacing w:before="4" w:line="230" w:lineRule="auto"/>
        <w:ind w:left="109" w:right="113" w:firstLine="427"/>
        <w:jc w:val="both"/>
      </w:pPr>
      <w:r>
        <w:rPr>
          <w:spacing w:val="6"/>
        </w:rPr>
        <w:t>本次优秀青年教师评选的范围是办学体系内长期从事国家开放</w:t>
      </w:r>
      <w:r>
        <w:t>大学教学一线工作的优秀青年专职教师，尤其是承担专业及课程建</w:t>
      </w:r>
      <w:r>
        <w:rPr>
          <w:spacing w:val="-8"/>
        </w:rPr>
        <w:t>设任务的教学团队负责人和学科带头人。此项工作每两年开展一次。</w:t>
      </w:r>
    </w:p>
    <w:p w:rsidR="005F6E73" w:rsidRDefault="00064FFA">
      <w:pPr>
        <w:pStyle w:val="a3"/>
        <w:spacing w:line="530" w:lineRule="exact"/>
        <w:ind w:left="709"/>
      </w:pPr>
      <w:r>
        <w:t>二、 评选名额</w:t>
      </w:r>
    </w:p>
    <w:p w:rsidR="005F6E73" w:rsidRDefault="00064FFA">
      <w:pPr>
        <w:pStyle w:val="a3"/>
        <w:spacing w:line="552" w:lineRule="exact"/>
        <w:ind w:left="536"/>
      </w:pPr>
      <w:r>
        <w:t>根据各分部、学院的师资配置和学生人数等情况综合确定各分</w:t>
      </w:r>
    </w:p>
    <w:p w:rsidR="005F6E73" w:rsidRDefault="005F6E73">
      <w:pPr>
        <w:spacing w:line="552" w:lineRule="exact"/>
        <w:sectPr w:rsidR="005F6E73">
          <w:type w:val="continuous"/>
          <w:pgSz w:w="11910" w:h="16840"/>
          <w:pgMar w:top="1580" w:right="1320" w:bottom="280" w:left="1480" w:header="720" w:footer="720" w:gutter="0"/>
          <w:cols w:space="720"/>
        </w:sectPr>
      </w:pPr>
    </w:p>
    <w:p w:rsidR="005F6E73" w:rsidRDefault="005F6E73">
      <w:pPr>
        <w:pStyle w:val="a3"/>
        <w:spacing w:before="1"/>
        <w:rPr>
          <w:sz w:val="12"/>
        </w:rPr>
      </w:pPr>
    </w:p>
    <w:p w:rsidR="007B59DB" w:rsidRDefault="00064FFA" w:rsidP="007B59DB">
      <w:pPr>
        <w:pStyle w:val="a3"/>
        <w:spacing w:before="35" w:line="230" w:lineRule="auto"/>
        <w:ind w:left="709" w:right="49" w:hanging="600"/>
      </w:pPr>
      <w:r>
        <w:t>部、学院可以推荐的优秀青年教师数量。</w:t>
      </w:r>
    </w:p>
    <w:p w:rsidR="005F6E73" w:rsidRDefault="00064FFA" w:rsidP="007B59DB">
      <w:pPr>
        <w:pStyle w:val="a3"/>
        <w:spacing w:before="35" w:line="230" w:lineRule="auto"/>
        <w:ind w:left="709" w:right="49" w:hanging="600"/>
      </w:pPr>
      <w:r>
        <w:t>三、 评选条件</w:t>
      </w:r>
    </w:p>
    <w:p w:rsidR="005F6E73" w:rsidRDefault="00064FFA">
      <w:pPr>
        <w:pStyle w:val="a4"/>
        <w:numPr>
          <w:ilvl w:val="0"/>
          <w:numId w:val="1"/>
        </w:numPr>
        <w:tabs>
          <w:tab w:val="left" w:pos="940"/>
        </w:tabs>
        <w:spacing w:line="230" w:lineRule="auto"/>
        <w:ind w:right="262" w:firstLine="600"/>
        <w:jc w:val="both"/>
        <w:rPr>
          <w:sz w:val="30"/>
        </w:rPr>
      </w:pPr>
      <w:r>
        <w:rPr>
          <w:sz w:val="30"/>
        </w:rPr>
        <w:t>热爱社会主义祖国，忠诚于党和人民的教育事业，坚持党的</w:t>
      </w:r>
      <w:r>
        <w:rPr>
          <w:spacing w:val="-1"/>
          <w:sz w:val="30"/>
        </w:rPr>
        <w:t>教育方针，理想信念坚定、道德情操高尚、学识扎实、富有仁爱之</w:t>
      </w:r>
      <w:r>
        <w:rPr>
          <w:sz w:val="30"/>
        </w:rPr>
        <w:t>心；自觉培育和</w:t>
      </w:r>
      <w:proofErr w:type="gramStart"/>
      <w:r>
        <w:rPr>
          <w:sz w:val="30"/>
        </w:rPr>
        <w:t>践行</w:t>
      </w:r>
      <w:proofErr w:type="gramEnd"/>
      <w:r>
        <w:rPr>
          <w:sz w:val="30"/>
        </w:rPr>
        <w:t>社会主义核心价值观，坚持立德树人，为人师表，师德高尚。</w:t>
      </w:r>
    </w:p>
    <w:p w:rsidR="005F6E73" w:rsidRDefault="00064FFA">
      <w:pPr>
        <w:pStyle w:val="a4"/>
        <w:numPr>
          <w:ilvl w:val="0"/>
          <w:numId w:val="1"/>
        </w:numPr>
        <w:tabs>
          <w:tab w:val="left" w:pos="940"/>
        </w:tabs>
        <w:spacing w:line="230" w:lineRule="auto"/>
        <w:ind w:right="260" w:firstLine="600"/>
        <w:jc w:val="both"/>
        <w:rPr>
          <w:sz w:val="30"/>
        </w:rPr>
      </w:pPr>
      <w:r>
        <w:rPr>
          <w:sz w:val="30"/>
        </w:rPr>
        <w:t>认同国家开放大学的办学理念和定位，遵守国家法律法规及</w:t>
      </w:r>
      <w:r>
        <w:rPr>
          <w:spacing w:val="-1"/>
          <w:sz w:val="30"/>
        </w:rPr>
        <w:t>学校的规章制度；熟悉掌握教育教学规律，积极参与教学改革和开展教学研究，教学效果好；具有奉献精神、强烈的事业心和开拓创</w:t>
      </w:r>
      <w:r>
        <w:rPr>
          <w:sz w:val="30"/>
        </w:rPr>
        <w:t>新精神，愿意为开放教育事业做出贡献。</w:t>
      </w:r>
    </w:p>
    <w:p w:rsidR="005F6E73" w:rsidRDefault="00064FFA">
      <w:pPr>
        <w:pStyle w:val="a4"/>
        <w:numPr>
          <w:ilvl w:val="0"/>
          <w:numId w:val="1"/>
        </w:numPr>
        <w:tabs>
          <w:tab w:val="left" w:pos="952"/>
        </w:tabs>
        <w:spacing w:line="230" w:lineRule="auto"/>
        <w:ind w:right="265" w:firstLine="600"/>
        <w:jc w:val="both"/>
        <w:rPr>
          <w:sz w:val="30"/>
        </w:rPr>
      </w:pPr>
      <w:r>
        <w:rPr>
          <w:spacing w:val="13"/>
          <w:sz w:val="30"/>
        </w:rPr>
        <w:t>在所从事学科领域的某一研究方向有一定的研究水平和深度，具有较好的培养潜质及科研业绩。</w:t>
      </w:r>
    </w:p>
    <w:p w:rsidR="005F6E73" w:rsidRDefault="00064FFA">
      <w:pPr>
        <w:pStyle w:val="a4"/>
        <w:numPr>
          <w:ilvl w:val="0"/>
          <w:numId w:val="1"/>
        </w:numPr>
        <w:tabs>
          <w:tab w:val="left" w:pos="937"/>
        </w:tabs>
        <w:spacing w:line="230" w:lineRule="auto"/>
        <w:ind w:right="262" w:firstLine="600"/>
        <w:jc w:val="both"/>
        <w:rPr>
          <w:sz w:val="30"/>
        </w:rPr>
      </w:pPr>
      <w:r>
        <w:rPr>
          <w:spacing w:val="-3"/>
          <w:sz w:val="30"/>
        </w:rPr>
        <w:t xml:space="preserve">人事关系在本体系内；年龄不超过 </w:t>
      </w:r>
      <w:r>
        <w:rPr>
          <w:rFonts w:ascii="Times New Roman" w:eastAsia="Times New Roman"/>
          <w:spacing w:val="1"/>
          <w:sz w:val="30"/>
        </w:rPr>
        <w:t>4</w:t>
      </w:r>
      <w:r>
        <w:rPr>
          <w:rFonts w:ascii="Times New Roman" w:eastAsia="Times New Roman"/>
          <w:sz w:val="30"/>
        </w:rPr>
        <w:t xml:space="preserve">0 </w:t>
      </w:r>
      <w:r>
        <w:rPr>
          <w:spacing w:val="-8"/>
          <w:sz w:val="30"/>
        </w:rPr>
        <w:t>周岁</w:t>
      </w:r>
      <w:r>
        <w:rPr>
          <w:sz w:val="30"/>
        </w:rPr>
        <w:t>（</w:t>
      </w:r>
      <w:r>
        <w:rPr>
          <w:spacing w:val="-5"/>
          <w:sz w:val="30"/>
        </w:rPr>
        <w:t xml:space="preserve">含 </w:t>
      </w:r>
      <w:r>
        <w:rPr>
          <w:rFonts w:ascii="Times New Roman" w:eastAsia="Times New Roman"/>
          <w:spacing w:val="1"/>
          <w:sz w:val="30"/>
        </w:rPr>
        <w:t>4</w:t>
      </w:r>
      <w:r>
        <w:rPr>
          <w:rFonts w:ascii="Times New Roman" w:eastAsia="Times New Roman"/>
          <w:sz w:val="30"/>
        </w:rPr>
        <w:t>0</w:t>
      </w:r>
      <w:r>
        <w:rPr>
          <w:rFonts w:ascii="Times New Roman" w:eastAsia="Times New Roman"/>
          <w:spacing w:val="-2"/>
          <w:sz w:val="30"/>
        </w:rPr>
        <w:t xml:space="preserve"> </w:t>
      </w:r>
      <w:r>
        <w:rPr>
          <w:sz w:val="30"/>
        </w:rPr>
        <w:t>周岁</w:t>
      </w:r>
      <w:r>
        <w:rPr>
          <w:spacing w:val="-152"/>
          <w:sz w:val="30"/>
        </w:rPr>
        <w:t>）</w:t>
      </w:r>
      <w:r>
        <w:rPr>
          <w:spacing w:val="-13"/>
          <w:sz w:val="30"/>
        </w:rPr>
        <w:t>，具</w:t>
      </w:r>
      <w:r>
        <w:rPr>
          <w:spacing w:val="-1"/>
          <w:sz w:val="30"/>
        </w:rPr>
        <w:t xml:space="preserve">有硕士及以上学位，并具有中级及以上专业技术职称；进入本体系工作不少于 </w:t>
      </w:r>
      <w:r>
        <w:rPr>
          <w:rFonts w:ascii="Times New Roman" w:eastAsia="Times New Roman"/>
          <w:sz w:val="30"/>
        </w:rPr>
        <w:t>3</w:t>
      </w:r>
      <w:r>
        <w:rPr>
          <w:rFonts w:ascii="Times New Roman" w:eastAsia="Times New Roman"/>
          <w:spacing w:val="5"/>
          <w:sz w:val="30"/>
        </w:rPr>
        <w:t xml:space="preserve"> </w:t>
      </w:r>
      <w:r>
        <w:rPr>
          <w:sz w:val="30"/>
        </w:rPr>
        <w:t>年</w:t>
      </w:r>
      <w:r>
        <w:rPr>
          <w:spacing w:val="-3"/>
          <w:sz w:val="30"/>
        </w:rPr>
        <w:t>（</w:t>
      </w:r>
      <w:r>
        <w:rPr>
          <w:spacing w:val="-1"/>
          <w:sz w:val="30"/>
        </w:rPr>
        <w:t xml:space="preserve">统计时间截止到 </w:t>
      </w:r>
      <w:r>
        <w:rPr>
          <w:rFonts w:ascii="Times New Roman" w:eastAsia="Times New Roman"/>
          <w:spacing w:val="-2"/>
          <w:sz w:val="30"/>
        </w:rPr>
        <w:t>2</w:t>
      </w:r>
      <w:r>
        <w:rPr>
          <w:rFonts w:ascii="Times New Roman" w:eastAsia="Times New Roman"/>
          <w:sz w:val="30"/>
        </w:rPr>
        <w:t>0</w:t>
      </w:r>
      <w:r>
        <w:rPr>
          <w:rFonts w:ascii="Times New Roman" w:eastAsia="Times New Roman"/>
          <w:spacing w:val="-1"/>
          <w:sz w:val="30"/>
        </w:rPr>
        <w:t>1</w:t>
      </w:r>
      <w:r>
        <w:rPr>
          <w:rFonts w:ascii="Times New Roman" w:eastAsia="Times New Roman"/>
          <w:sz w:val="30"/>
        </w:rPr>
        <w:t>8</w:t>
      </w:r>
      <w:r>
        <w:rPr>
          <w:rFonts w:ascii="Times New Roman" w:eastAsia="Times New Roman"/>
          <w:spacing w:val="5"/>
          <w:sz w:val="30"/>
        </w:rPr>
        <w:t xml:space="preserve"> </w:t>
      </w:r>
      <w:r>
        <w:rPr>
          <w:spacing w:val="-3"/>
          <w:sz w:val="30"/>
        </w:rPr>
        <w:t xml:space="preserve">年 </w:t>
      </w:r>
      <w:r>
        <w:rPr>
          <w:rFonts w:ascii="Times New Roman" w:eastAsia="Times New Roman"/>
          <w:spacing w:val="-2"/>
          <w:sz w:val="30"/>
        </w:rPr>
        <w:t>1</w:t>
      </w:r>
      <w:r>
        <w:rPr>
          <w:rFonts w:ascii="Times New Roman" w:eastAsia="Times New Roman"/>
          <w:sz w:val="30"/>
        </w:rPr>
        <w:t>2</w:t>
      </w:r>
      <w:r>
        <w:rPr>
          <w:rFonts w:ascii="Times New Roman" w:eastAsia="Times New Roman"/>
          <w:spacing w:val="5"/>
          <w:sz w:val="30"/>
        </w:rPr>
        <w:t xml:space="preserve"> </w:t>
      </w:r>
      <w:r>
        <w:rPr>
          <w:spacing w:val="-4"/>
          <w:sz w:val="30"/>
        </w:rPr>
        <w:t xml:space="preserve">月 </w:t>
      </w:r>
      <w:r>
        <w:rPr>
          <w:rFonts w:ascii="Times New Roman" w:eastAsia="Times New Roman"/>
          <w:spacing w:val="1"/>
          <w:sz w:val="30"/>
        </w:rPr>
        <w:t>3</w:t>
      </w:r>
      <w:r>
        <w:rPr>
          <w:rFonts w:ascii="Times New Roman" w:eastAsia="Times New Roman"/>
          <w:sz w:val="30"/>
        </w:rPr>
        <w:t>1</w:t>
      </w:r>
      <w:r>
        <w:rPr>
          <w:rFonts w:ascii="Times New Roman" w:eastAsia="Times New Roman"/>
          <w:spacing w:val="5"/>
          <w:sz w:val="30"/>
        </w:rPr>
        <w:t xml:space="preserve"> </w:t>
      </w:r>
      <w:r>
        <w:rPr>
          <w:spacing w:val="-3"/>
          <w:sz w:val="30"/>
        </w:rPr>
        <w:t>日</w:t>
      </w:r>
      <w:r>
        <w:rPr>
          <w:spacing w:val="-152"/>
          <w:sz w:val="30"/>
        </w:rPr>
        <w:t>）</w:t>
      </w:r>
      <w:r>
        <w:rPr>
          <w:sz w:val="30"/>
        </w:rPr>
        <w:t>；在教学一</w:t>
      </w:r>
      <w:r>
        <w:rPr>
          <w:spacing w:val="-4"/>
          <w:sz w:val="30"/>
        </w:rPr>
        <w:t xml:space="preserve">线承担工作任务，近 </w:t>
      </w:r>
      <w:r>
        <w:rPr>
          <w:rFonts w:ascii="Times New Roman" w:eastAsia="Times New Roman"/>
          <w:sz w:val="30"/>
        </w:rPr>
        <w:t xml:space="preserve">3 </w:t>
      </w:r>
      <w:r>
        <w:rPr>
          <w:spacing w:val="-24"/>
          <w:sz w:val="30"/>
        </w:rPr>
        <w:t>年</w:t>
      </w:r>
      <w:r>
        <w:rPr>
          <w:spacing w:val="-3"/>
          <w:sz w:val="30"/>
        </w:rPr>
        <w:t>（</w:t>
      </w:r>
      <w:r>
        <w:rPr>
          <w:rFonts w:ascii="Times New Roman" w:eastAsia="Times New Roman"/>
          <w:spacing w:val="-3"/>
          <w:sz w:val="30"/>
        </w:rPr>
        <w:t>2016-2018</w:t>
      </w:r>
      <w:r>
        <w:rPr>
          <w:spacing w:val="-3"/>
          <w:sz w:val="30"/>
        </w:rPr>
        <w:t>）</w:t>
      </w:r>
      <w:r>
        <w:rPr>
          <w:spacing w:val="-1"/>
          <w:sz w:val="30"/>
        </w:rPr>
        <w:t xml:space="preserve">平均每学期至少承担 </w:t>
      </w:r>
      <w:r>
        <w:rPr>
          <w:rFonts w:ascii="Times New Roman" w:eastAsia="Times New Roman"/>
          <w:sz w:val="30"/>
        </w:rPr>
        <w:t xml:space="preserve">1 </w:t>
      </w:r>
      <w:r>
        <w:rPr>
          <w:sz w:val="30"/>
        </w:rPr>
        <w:t>门课</w:t>
      </w:r>
      <w:r>
        <w:rPr>
          <w:spacing w:val="-8"/>
          <w:sz w:val="30"/>
        </w:rPr>
        <w:t>程的教学工作任务</w:t>
      </w:r>
      <w:r>
        <w:rPr>
          <w:sz w:val="30"/>
        </w:rPr>
        <w:t>（</w:t>
      </w:r>
      <w:r>
        <w:rPr>
          <w:spacing w:val="-3"/>
          <w:sz w:val="30"/>
        </w:rPr>
        <w:t xml:space="preserve">承担 </w:t>
      </w:r>
      <w:r>
        <w:rPr>
          <w:rFonts w:ascii="Times New Roman" w:eastAsia="Times New Roman"/>
          <w:sz w:val="30"/>
        </w:rPr>
        <w:t xml:space="preserve">10 </w:t>
      </w:r>
      <w:r>
        <w:rPr>
          <w:spacing w:val="-8"/>
          <w:sz w:val="30"/>
        </w:rPr>
        <w:t>人以上的专业实践、论文指导工作视同</w:t>
      </w:r>
    </w:p>
    <w:p w:rsidR="005F6E73" w:rsidRDefault="00064FFA">
      <w:pPr>
        <w:pStyle w:val="a3"/>
        <w:spacing w:line="527" w:lineRule="exact"/>
        <w:ind w:left="109"/>
      </w:pPr>
      <w:r>
        <w:rPr>
          <w:spacing w:val="-4"/>
        </w:rPr>
        <w:t xml:space="preserve">承担 </w:t>
      </w:r>
      <w:r>
        <w:rPr>
          <w:rFonts w:ascii="Times New Roman" w:eastAsia="Times New Roman"/>
        </w:rPr>
        <w:t xml:space="preserve">1 </w:t>
      </w:r>
      <w:r>
        <w:t>门课程的教学工作任务</w:t>
      </w:r>
      <w:r>
        <w:rPr>
          <w:spacing w:val="-152"/>
        </w:rPr>
        <w:t>）</w:t>
      </w:r>
      <w:r>
        <w:t>。</w:t>
      </w:r>
    </w:p>
    <w:p w:rsidR="005F6E73" w:rsidRDefault="00064FFA">
      <w:pPr>
        <w:pStyle w:val="a4"/>
        <w:numPr>
          <w:ilvl w:val="0"/>
          <w:numId w:val="1"/>
        </w:numPr>
        <w:tabs>
          <w:tab w:val="left" w:pos="940"/>
        </w:tabs>
        <w:spacing w:line="230" w:lineRule="auto"/>
        <w:ind w:right="262" w:firstLine="600"/>
        <w:jc w:val="both"/>
        <w:rPr>
          <w:sz w:val="30"/>
        </w:rPr>
      </w:pPr>
      <w:r>
        <w:rPr>
          <w:sz w:val="30"/>
        </w:rPr>
        <w:t>在教学团队中担任重要角色。在总部组建的教学团队中担任</w:t>
      </w:r>
      <w:r>
        <w:rPr>
          <w:spacing w:val="-1"/>
          <w:sz w:val="30"/>
        </w:rPr>
        <w:t>核心成员，或为分部教学团队的主要成员，或担任地方学院、学习</w:t>
      </w:r>
      <w:r>
        <w:rPr>
          <w:sz w:val="30"/>
        </w:rPr>
        <w:t>中心教学团队的负责人。</w:t>
      </w:r>
    </w:p>
    <w:p w:rsidR="005F6E73" w:rsidRDefault="00064FFA">
      <w:pPr>
        <w:pStyle w:val="a4"/>
        <w:numPr>
          <w:ilvl w:val="0"/>
          <w:numId w:val="1"/>
        </w:numPr>
        <w:tabs>
          <w:tab w:val="left" w:pos="937"/>
        </w:tabs>
        <w:spacing w:line="530" w:lineRule="exact"/>
        <w:ind w:left="936" w:hanging="227"/>
        <w:jc w:val="left"/>
        <w:rPr>
          <w:sz w:val="30"/>
        </w:rPr>
      </w:pPr>
      <w:r>
        <w:rPr>
          <w:sz w:val="30"/>
        </w:rPr>
        <w:t>总部和分部的现任中层及以上行政领导不参加选拔。</w:t>
      </w:r>
    </w:p>
    <w:p w:rsidR="005F6E73" w:rsidRDefault="00064FFA">
      <w:pPr>
        <w:pStyle w:val="a4"/>
        <w:numPr>
          <w:ilvl w:val="0"/>
          <w:numId w:val="1"/>
        </w:numPr>
        <w:tabs>
          <w:tab w:val="left" w:pos="937"/>
        </w:tabs>
        <w:spacing w:line="230" w:lineRule="auto"/>
        <w:ind w:right="263" w:firstLine="600"/>
        <w:jc w:val="both"/>
        <w:rPr>
          <w:sz w:val="30"/>
        </w:rPr>
      </w:pPr>
      <w:r>
        <w:rPr>
          <w:spacing w:val="-10"/>
          <w:sz w:val="30"/>
        </w:rPr>
        <w:t xml:space="preserve">实行师德师风“一票否决”，凡存在师德师风不良问题的教师， </w:t>
      </w:r>
      <w:r>
        <w:rPr>
          <w:sz w:val="30"/>
        </w:rPr>
        <w:t>不得参加选拔。</w:t>
      </w:r>
    </w:p>
    <w:p w:rsidR="005F6E73" w:rsidRDefault="005F6E73">
      <w:pPr>
        <w:spacing w:line="230" w:lineRule="auto"/>
        <w:jc w:val="both"/>
        <w:rPr>
          <w:sz w:val="30"/>
        </w:rPr>
        <w:sectPr w:rsidR="005F6E73">
          <w:footerReference w:type="default" r:id="rId8"/>
          <w:pgSz w:w="11910" w:h="16840"/>
          <w:pgMar w:top="1580" w:right="1320" w:bottom="1380" w:left="1480" w:header="0" w:footer="1195" w:gutter="0"/>
          <w:pgNumType w:start="2"/>
          <w:cols w:space="720"/>
        </w:sectPr>
      </w:pPr>
    </w:p>
    <w:p w:rsidR="005F6E73" w:rsidRDefault="005F6E73">
      <w:pPr>
        <w:pStyle w:val="a3"/>
        <w:spacing w:before="1"/>
        <w:rPr>
          <w:sz w:val="12"/>
        </w:rPr>
      </w:pPr>
    </w:p>
    <w:p w:rsidR="005F6E73" w:rsidRDefault="005F6E73">
      <w:pPr>
        <w:rPr>
          <w:sz w:val="12"/>
        </w:rPr>
        <w:sectPr w:rsidR="005F6E73">
          <w:pgSz w:w="11910" w:h="16840"/>
          <w:pgMar w:top="1580" w:right="1320" w:bottom="1380" w:left="1480" w:header="0" w:footer="1195" w:gutter="0"/>
          <w:cols w:space="720"/>
        </w:sectPr>
      </w:pPr>
    </w:p>
    <w:p w:rsidR="005F6E73" w:rsidRDefault="005F6E73">
      <w:pPr>
        <w:pStyle w:val="a3"/>
        <w:spacing w:before="13"/>
        <w:rPr>
          <w:sz w:val="29"/>
        </w:rPr>
      </w:pPr>
    </w:p>
    <w:p w:rsidR="005F6E73" w:rsidRDefault="008E6B18">
      <w:pPr>
        <w:pStyle w:val="a3"/>
        <w:spacing w:before="1"/>
        <w:ind w:left="109"/>
      </w:pPr>
      <w:r>
        <w:rPr>
          <w:rFonts w:ascii="Times New Roman" w:eastAsiaTheme="minorEastAsia" w:hint="eastAsia"/>
          <w:spacing w:val="1"/>
        </w:rPr>
        <w:t>1</w:t>
      </w:r>
      <w:r w:rsidR="00064FFA">
        <w:rPr>
          <w:spacing w:val="-152"/>
        </w:rPr>
        <w:t>）</w:t>
      </w:r>
      <w:r w:rsidR="00064FFA">
        <w:rPr>
          <w:spacing w:val="-170"/>
        </w:rPr>
        <w:t>。</w:t>
      </w:r>
    </w:p>
    <w:p w:rsidR="005F6E73" w:rsidRDefault="00064FFA">
      <w:pPr>
        <w:pStyle w:val="a4"/>
        <w:numPr>
          <w:ilvl w:val="0"/>
          <w:numId w:val="1"/>
        </w:numPr>
        <w:tabs>
          <w:tab w:val="left" w:pos="337"/>
        </w:tabs>
        <w:spacing w:before="19"/>
        <w:ind w:left="336" w:hanging="227"/>
        <w:jc w:val="left"/>
        <w:rPr>
          <w:sz w:val="30"/>
        </w:rPr>
      </w:pPr>
      <w:r>
        <w:rPr>
          <w:sz w:val="30"/>
        </w:rPr>
        <w:br w:type="column"/>
      </w:r>
      <w:r>
        <w:rPr>
          <w:spacing w:val="-5"/>
          <w:sz w:val="30"/>
        </w:rPr>
        <w:lastRenderedPageBreak/>
        <w:t>具体参照《国家开放大学优秀青年教师选拔指标体系</w:t>
      </w:r>
      <w:r>
        <w:rPr>
          <w:spacing w:val="-173"/>
          <w:sz w:val="30"/>
        </w:rPr>
        <w:t>》</w:t>
      </w:r>
      <w:r>
        <w:rPr>
          <w:sz w:val="30"/>
        </w:rPr>
        <w:t>（附件</w:t>
      </w:r>
    </w:p>
    <w:p w:rsidR="005F6E73" w:rsidRDefault="005F6E73">
      <w:pPr>
        <w:pStyle w:val="a3"/>
        <w:spacing w:before="7"/>
        <w:rPr>
          <w:sz w:val="27"/>
        </w:rPr>
      </w:pPr>
    </w:p>
    <w:p w:rsidR="005F6E73" w:rsidRDefault="00064FFA">
      <w:pPr>
        <w:pStyle w:val="a3"/>
        <w:spacing w:before="1" w:line="552" w:lineRule="exact"/>
        <w:ind w:left="109"/>
      </w:pPr>
      <w:r>
        <w:t>四、 评选程序</w:t>
      </w:r>
    </w:p>
    <w:p w:rsidR="005F6E73" w:rsidRDefault="00064FFA">
      <w:pPr>
        <w:pStyle w:val="a3"/>
        <w:spacing w:line="540" w:lineRule="exact"/>
        <w:ind w:left="109"/>
      </w:pPr>
      <w:r>
        <w:t>（一）分部、学院推荐</w:t>
      </w:r>
    </w:p>
    <w:p w:rsidR="005F6E73" w:rsidRDefault="00064FFA">
      <w:pPr>
        <w:pStyle w:val="a3"/>
        <w:spacing w:line="552" w:lineRule="exact"/>
        <w:ind w:left="109"/>
      </w:pPr>
      <w:r>
        <w:t>各分部、学院根据本通知要求组织评选工作，择优推荐候选人。</w:t>
      </w:r>
    </w:p>
    <w:p w:rsidR="005F6E73" w:rsidRDefault="005F6E73">
      <w:pPr>
        <w:spacing w:line="552" w:lineRule="exact"/>
        <w:sectPr w:rsidR="005F6E73">
          <w:type w:val="continuous"/>
          <w:pgSz w:w="11910" w:h="16840"/>
          <w:pgMar w:top="1580" w:right="1320" w:bottom="280" w:left="1480" w:header="720" w:footer="720" w:gutter="0"/>
          <w:cols w:num="2" w:space="720" w:equalWidth="0">
            <w:col w:w="559" w:space="41"/>
            <w:col w:w="8510"/>
          </w:cols>
        </w:sectPr>
      </w:pPr>
    </w:p>
    <w:p w:rsidR="005F6E73" w:rsidRDefault="00064FFA">
      <w:pPr>
        <w:pStyle w:val="a3"/>
        <w:spacing w:line="230" w:lineRule="auto"/>
        <w:ind w:left="109" w:right="264"/>
      </w:pPr>
      <w:r>
        <w:lastRenderedPageBreak/>
        <w:t xml:space="preserve">推荐人选经在单位内公示（公示期为 </w:t>
      </w:r>
      <w:r>
        <w:rPr>
          <w:rFonts w:ascii="Times New Roman" w:eastAsia="Times New Roman"/>
        </w:rPr>
        <w:t xml:space="preserve">5 </w:t>
      </w:r>
      <w:proofErr w:type="gramStart"/>
      <w:r>
        <w:t>个</w:t>
      </w:r>
      <w:proofErr w:type="gramEnd"/>
      <w:r>
        <w:t>工作日）无异议后，按规定的时间向总部学生工作与教师发展部报送推荐材料。</w:t>
      </w:r>
    </w:p>
    <w:p w:rsidR="005F6E73" w:rsidRDefault="00064FFA">
      <w:pPr>
        <w:pStyle w:val="a3"/>
        <w:spacing w:line="532" w:lineRule="exact"/>
        <w:ind w:left="709"/>
      </w:pPr>
      <w:r>
        <w:t>（二）总部评审</w:t>
      </w:r>
    </w:p>
    <w:p w:rsidR="005F6E73" w:rsidRDefault="00064FFA">
      <w:pPr>
        <w:pStyle w:val="a3"/>
        <w:spacing w:line="230" w:lineRule="auto"/>
        <w:ind w:left="109" w:right="264" w:firstLine="599"/>
      </w:pPr>
      <w:r>
        <w:rPr>
          <w:spacing w:val="-1"/>
        </w:rPr>
        <w:t>总部组织评选工作组，评审确定优秀青年教师候选人名单，并</w:t>
      </w:r>
      <w:r>
        <w:t>通过国家开放大学网站进行公示（</w:t>
      </w:r>
      <w:r>
        <w:rPr>
          <w:spacing w:val="-2"/>
        </w:rPr>
        <w:t xml:space="preserve">公示期为 </w:t>
      </w:r>
      <w:r>
        <w:rPr>
          <w:rFonts w:ascii="Times New Roman" w:eastAsia="Times New Roman"/>
        </w:rPr>
        <w:t xml:space="preserve">5 </w:t>
      </w:r>
      <w:proofErr w:type="gramStart"/>
      <w:r>
        <w:t>个</w:t>
      </w:r>
      <w:proofErr w:type="gramEnd"/>
      <w:r>
        <w:t>工作日</w:t>
      </w:r>
      <w:r>
        <w:rPr>
          <w:spacing w:val="-151"/>
        </w:rPr>
        <w:t>）</w:t>
      </w:r>
      <w:r>
        <w:t>。</w:t>
      </w:r>
    </w:p>
    <w:p w:rsidR="005F6E73" w:rsidRDefault="00064FFA">
      <w:pPr>
        <w:pStyle w:val="a3"/>
        <w:spacing w:line="532" w:lineRule="exact"/>
        <w:ind w:left="709"/>
      </w:pPr>
      <w:r>
        <w:t>（三）签订协议</w:t>
      </w:r>
    </w:p>
    <w:p w:rsidR="005F6E73" w:rsidRDefault="00064FFA">
      <w:pPr>
        <w:pStyle w:val="a3"/>
        <w:spacing w:line="230" w:lineRule="auto"/>
        <w:ind w:left="109" w:right="113" w:firstLine="599"/>
      </w:pPr>
      <w:r>
        <w:rPr>
          <w:spacing w:val="-13"/>
        </w:rPr>
        <w:t>公示无异议后，国家开放大学总部根据确定的人员名单与分部、</w:t>
      </w:r>
      <w:r>
        <w:rPr>
          <w:spacing w:val="-16"/>
        </w:rPr>
        <w:t>相关学院签订《国家开放大学优秀青年教师培养任务责任书》，与候</w:t>
      </w:r>
      <w:r>
        <w:rPr>
          <w:spacing w:val="-22"/>
        </w:rPr>
        <w:t>选人签订《国家开放大学优秀青年教师培养合同书》。</w:t>
      </w:r>
    </w:p>
    <w:p w:rsidR="005F6E73" w:rsidRDefault="00064FFA">
      <w:pPr>
        <w:pStyle w:val="a3"/>
        <w:spacing w:line="530" w:lineRule="exact"/>
        <w:ind w:left="709"/>
      </w:pPr>
      <w:r>
        <w:t>（四）开展培养工作</w:t>
      </w:r>
    </w:p>
    <w:p w:rsidR="005F6E73" w:rsidRDefault="00064FFA">
      <w:pPr>
        <w:pStyle w:val="a3"/>
        <w:spacing w:before="3" w:line="230" w:lineRule="auto"/>
        <w:ind w:left="109" w:right="262" w:firstLine="599"/>
      </w:pPr>
      <w:r>
        <w:t>入选的青年教师作为</w:t>
      </w:r>
      <w:r>
        <w:rPr>
          <w:rFonts w:ascii="Times New Roman" w:eastAsia="Times New Roman" w:hAnsi="Times New Roman"/>
        </w:rPr>
        <w:t>“</w:t>
      </w:r>
      <w:r>
        <w:t>优秀青年教师候选人</w:t>
      </w:r>
      <w:r>
        <w:rPr>
          <w:rFonts w:ascii="Times New Roman" w:eastAsia="Times New Roman" w:hAnsi="Times New Roman"/>
        </w:rPr>
        <w:t>”</w:t>
      </w:r>
      <w:r>
        <w:t xml:space="preserve">进行培养，培养期为 </w:t>
      </w:r>
      <w:r>
        <w:rPr>
          <w:rFonts w:ascii="Times New Roman" w:eastAsia="Times New Roman" w:hAnsi="Times New Roman"/>
        </w:rPr>
        <w:t xml:space="preserve">3 </w:t>
      </w:r>
      <w:r>
        <w:t>年，采取总部和分部联合培养的方式进行。</w:t>
      </w:r>
    </w:p>
    <w:p w:rsidR="005F6E73" w:rsidRDefault="00064FFA">
      <w:pPr>
        <w:pStyle w:val="a3"/>
        <w:spacing w:line="533" w:lineRule="exact"/>
        <w:ind w:left="709"/>
      </w:pPr>
      <w:r>
        <w:t>五、 申报材料</w:t>
      </w:r>
    </w:p>
    <w:p w:rsidR="005F6E73" w:rsidRDefault="00064FFA">
      <w:pPr>
        <w:pStyle w:val="a3"/>
        <w:spacing w:line="540" w:lineRule="exact"/>
        <w:ind w:left="536"/>
      </w:pPr>
      <w:r>
        <w:t>（一）书面材料</w:t>
      </w:r>
    </w:p>
    <w:p w:rsidR="005F6E73" w:rsidRDefault="00064FFA">
      <w:pPr>
        <w:pStyle w:val="a4"/>
        <w:numPr>
          <w:ilvl w:val="1"/>
          <w:numId w:val="1"/>
        </w:numPr>
        <w:tabs>
          <w:tab w:val="left" w:pos="937"/>
        </w:tabs>
        <w:spacing w:before="4" w:line="230" w:lineRule="auto"/>
        <w:ind w:right="264" w:firstLine="600"/>
        <w:rPr>
          <w:sz w:val="30"/>
        </w:rPr>
      </w:pPr>
      <w:r>
        <w:rPr>
          <w:sz w:val="30"/>
        </w:rPr>
        <w:t>国家开放大学优秀青年教师候选人汇总表（</w:t>
      </w:r>
      <w:r>
        <w:rPr>
          <w:spacing w:val="5"/>
          <w:sz w:val="30"/>
        </w:rPr>
        <w:t xml:space="preserve">见附件 </w:t>
      </w:r>
      <w:r w:rsidR="008E6B18">
        <w:rPr>
          <w:rFonts w:ascii="Times New Roman" w:eastAsiaTheme="minorEastAsia" w:hint="eastAsia"/>
          <w:spacing w:val="-2"/>
          <w:sz w:val="30"/>
        </w:rPr>
        <w:t>2</w:t>
      </w:r>
      <w:r>
        <w:rPr>
          <w:spacing w:val="-152"/>
          <w:sz w:val="30"/>
        </w:rPr>
        <w:t>）</w:t>
      </w:r>
      <w:r>
        <w:rPr>
          <w:spacing w:val="-5"/>
          <w:sz w:val="30"/>
        </w:rPr>
        <w:t>，加盖</w:t>
      </w:r>
      <w:r>
        <w:rPr>
          <w:sz w:val="30"/>
        </w:rPr>
        <w:t>单位公章，一式一份。</w:t>
      </w:r>
    </w:p>
    <w:p w:rsidR="005F6E73" w:rsidRDefault="00064FFA">
      <w:pPr>
        <w:pStyle w:val="a4"/>
        <w:numPr>
          <w:ilvl w:val="1"/>
          <w:numId w:val="1"/>
        </w:numPr>
        <w:tabs>
          <w:tab w:val="left" w:pos="937"/>
        </w:tabs>
        <w:spacing w:line="230" w:lineRule="auto"/>
        <w:ind w:right="264" w:firstLine="600"/>
        <w:rPr>
          <w:sz w:val="30"/>
        </w:rPr>
      </w:pPr>
      <w:r>
        <w:rPr>
          <w:sz w:val="30"/>
        </w:rPr>
        <w:t>国家开放大学优秀青年教师候选人推荐表（</w:t>
      </w:r>
      <w:r>
        <w:rPr>
          <w:spacing w:val="5"/>
          <w:sz w:val="30"/>
        </w:rPr>
        <w:t xml:space="preserve">见附件 </w:t>
      </w:r>
      <w:r w:rsidR="008E6B18">
        <w:rPr>
          <w:rFonts w:ascii="Times New Roman" w:eastAsiaTheme="minorEastAsia" w:hint="eastAsia"/>
          <w:spacing w:val="-2"/>
          <w:sz w:val="30"/>
        </w:rPr>
        <w:t>3</w:t>
      </w:r>
      <w:r>
        <w:rPr>
          <w:spacing w:val="-152"/>
          <w:sz w:val="30"/>
        </w:rPr>
        <w:t>）</w:t>
      </w:r>
      <w:r>
        <w:rPr>
          <w:spacing w:val="-5"/>
          <w:sz w:val="30"/>
        </w:rPr>
        <w:t>，加盖</w:t>
      </w:r>
      <w:r>
        <w:rPr>
          <w:sz w:val="30"/>
        </w:rPr>
        <w:t>单位公章，一式一份。</w:t>
      </w:r>
    </w:p>
    <w:p w:rsidR="005F6E73" w:rsidRDefault="00064FFA">
      <w:pPr>
        <w:pStyle w:val="a4"/>
        <w:numPr>
          <w:ilvl w:val="1"/>
          <w:numId w:val="1"/>
        </w:numPr>
        <w:tabs>
          <w:tab w:val="left" w:pos="937"/>
        </w:tabs>
        <w:spacing w:line="545" w:lineRule="exact"/>
        <w:ind w:left="936" w:hanging="227"/>
        <w:rPr>
          <w:sz w:val="30"/>
        </w:rPr>
      </w:pPr>
      <w:r>
        <w:rPr>
          <w:spacing w:val="16"/>
          <w:sz w:val="30"/>
        </w:rPr>
        <w:t xml:space="preserve">候选人 </w:t>
      </w:r>
      <w:r>
        <w:rPr>
          <w:rFonts w:ascii="Times New Roman" w:eastAsia="Times New Roman"/>
          <w:sz w:val="30"/>
        </w:rPr>
        <w:t>2016-2018</w:t>
      </w:r>
      <w:r>
        <w:rPr>
          <w:rFonts w:ascii="Times New Roman" w:eastAsia="Times New Roman"/>
          <w:spacing w:val="1"/>
          <w:sz w:val="30"/>
        </w:rPr>
        <w:t xml:space="preserve"> </w:t>
      </w:r>
      <w:r>
        <w:rPr>
          <w:sz w:val="30"/>
        </w:rPr>
        <w:t>学年度承担的国家开放大学课程教学任务</w:t>
      </w:r>
    </w:p>
    <w:p w:rsidR="005F6E73" w:rsidRDefault="005F6E73">
      <w:pPr>
        <w:spacing w:line="545" w:lineRule="exact"/>
        <w:rPr>
          <w:sz w:val="30"/>
        </w:rPr>
        <w:sectPr w:rsidR="005F6E73">
          <w:type w:val="continuous"/>
          <w:pgSz w:w="11910" w:h="16840"/>
          <w:pgMar w:top="1580" w:right="1320" w:bottom="280" w:left="1480" w:header="720" w:footer="720" w:gutter="0"/>
          <w:cols w:space="720"/>
        </w:sectPr>
      </w:pPr>
    </w:p>
    <w:p w:rsidR="005F6E73" w:rsidRDefault="005F6E73">
      <w:pPr>
        <w:pStyle w:val="a3"/>
        <w:spacing w:before="1"/>
        <w:rPr>
          <w:sz w:val="12"/>
        </w:rPr>
      </w:pPr>
    </w:p>
    <w:p w:rsidR="005F6E73" w:rsidRDefault="00064FFA">
      <w:pPr>
        <w:pStyle w:val="a3"/>
        <w:spacing w:before="19" w:line="552" w:lineRule="exact"/>
        <w:ind w:left="109"/>
      </w:pPr>
      <w:r>
        <w:t>表（课表）复印件或同类证明，加盖单位公章，一式一份。</w:t>
      </w:r>
    </w:p>
    <w:p w:rsidR="005F6E73" w:rsidRDefault="00064FFA">
      <w:pPr>
        <w:pStyle w:val="a4"/>
        <w:numPr>
          <w:ilvl w:val="1"/>
          <w:numId w:val="1"/>
        </w:numPr>
        <w:tabs>
          <w:tab w:val="left" w:pos="937"/>
        </w:tabs>
        <w:spacing w:line="540" w:lineRule="exact"/>
        <w:ind w:left="936" w:hanging="227"/>
        <w:rPr>
          <w:sz w:val="30"/>
        </w:rPr>
      </w:pPr>
      <w:r>
        <w:rPr>
          <w:sz w:val="30"/>
        </w:rPr>
        <w:t>候选人其他材料</w:t>
      </w:r>
    </w:p>
    <w:p w:rsidR="005F6E73" w:rsidRDefault="00064FFA">
      <w:pPr>
        <w:pStyle w:val="a4"/>
        <w:numPr>
          <w:ilvl w:val="0"/>
          <w:numId w:val="2"/>
        </w:numPr>
        <w:tabs>
          <w:tab w:val="left" w:pos="1063"/>
        </w:tabs>
        <w:spacing w:before="4" w:line="230" w:lineRule="auto"/>
        <w:ind w:right="264" w:firstLine="600"/>
        <w:rPr>
          <w:sz w:val="30"/>
        </w:rPr>
      </w:pPr>
      <w:r>
        <w:rPr>
          <w:spacing w:val="-5"/>
          <w:sz w:val="30"/>
        </w:rPr>
        <w:t xml:space="preserve">近 </w:t>
      </w:r>
      <w:r>
        <w:rPr>
          <w:rFonts w:ascii="Times New Roman" w:eastAsia="Times New Roman"/>
          <w:sz w:val="30"/>
        </w:rPr>
        <w:t>3</w:t>
      </w:r>
      <w:r>
        <w:rPr>
          <w:rFonts w:ascii="Times New Roman" w:eastAsia="Times New Roman"/>
          <w:spacing w:val="1"/>
          <w:sz w:val="30"/>
        </w:rPr>
        <w:t xml:space="preserve"> </w:t>
      </w:r>
      <w:r>
        <w:rPr>
          <w:spacing w:val="-2"/>
          <w:sz w:val="30"/>
        </w:rPr>
        <w:t>年的教学科研成果复印件</w:t>
      </w:r>
      <w:r>
        <w:rPr>
          <w:sz w:val="30"/>
        </w:rPr>
        <w:t>（</w:t>
      </w:r>
      <w:r>
        <w:rPr>
          <w:spacing w:val="-4"/>
          <w:sz w:val="30"/>
        </w:rPr>
        <w:t>含封面、封底、目录及所承</w:t>
      </w:r>
      <w:r>
        <w:rPr>
          <w:w w:val="99"/>
          <w:sz w:val="30"/>
        </w:rPr>
        <w:t>担研究、撰写部分的内容等</w:t>
      </w:r>
      <w:r>
        <w:rPr>
          <w:spacing w:val="-152"/>
          <w:w w:val="99"/>
          <w:sz w:val="30"/>
        </w:rPr>
        <w:t>）</w:t>
      </w:r>
      <w:r>
        <w:rPr>
          <w:w w:val="99"/>
          <w:sz w:val="30"/>
        </w:rPr>
        <w:t>；</w:t>
      </w:r>
    </w:p>
    <w:p w:rsidR="005F6E73" w:rsidRDefault="00064FFA">
      <w:pPr>
        <w:pStyle w:val="a4"/>
        <w:numPr>
          <w:ilvl w:val="0"/>
          <w:numId w:val="2"/>
        </w:numPr>
        <w:tabs>
          <w:tab w:val="left" w:pos="1063"/>
        </w:tabs>
        <w:spacing w:line="230" w:lineRule="auto"/>
        <w:ind w:right="265" w:firstLine="600"/>
        <w:rPr>
          <w:sz w:val="30"/>
        </w:rPr>
      </w:pPr>
      <w:r>
        <w:rPr>
          <w:spacing w:val="-10"/>
          <w:sz w:val="30"/>
        </w:rPr>
        <w:t xml:space="preserve">近 </w:t>
      </w:r>
      <w:r>
        <w:rPr>
          <w:rFonts w:ascii="Times New Roman" w:eastAsia="Times New Roman"/>
          <w:sz w:val="30"/>
        </w:rPr>
        <w:t>3</w:t>
      </w:r>
      <w:r>
        <w:rPr>
          <w:rFonts w:ascii="Times New Roman" w:eastAsia="Times New Roman"/>
          <w:spacing w:val="-9"/>
          <w:sz w:val="30"/>
        </w:rPr>
        <w:t xml:space="preserve"> </w:t>
      </w:r>
      <w:r>
        <w:rPr>
          <w:spacing w:val="-2"/>
          <w:sz w:val="30"/>
        </w:rPr>
        <w:t>年获得省级以上或国家开放大学系统级奖励证书和荣誉</w:t>
      </w:r>
      <w:r>
        <w:rPr>
          <w:sz w:val="30"/>
        </w:rPr>
        <w:t>证书复印件；</w:t>
      </w:r>
    </w:p>
    <w:p w:rsidR="005F6E73" w:rsidRDefault="00064FFA">
      <w:pPr>
        <w:pStyle w:val="a4"/>
        <w:numPr>
          <w:ilvl w:val="0"/>
          <w:numId w:val="2"/>
        </w:numPr>
        <w:tabs>
          <w:tab w:val="left" w:pos="1063"/>
        </w:tabs>
        <w:spacing w:line="533" w:lineRule="exact"/>
        <w:ind w:left="1062"/>
        <w:rPr>
          <w:sz w:val="30"/>
        </w:rPr>
      </w:pPr>
      <w:r>
        <w:rPr>
          <w:sz w:val="30"/>
        </w:rPr>
        <w:t>其他支撑材料。</w:t>
      </w:r>
    </w:p>
    <w:p w:rsidR="005F6E73" w:rsidRDefault="00064FFA">
      <w:pPr>
        <w:pStyle w:val="a3"/>
        <w:spacing w:line="540" w:lineRule="exact"/>
        <w:ind w:left="709"/>
      </w:pPr>
      <w:r>
        <w:t>（二）电子材料</w:t>
      </w:r>
    </w:p>
    <w:p w:rsidR="005F6E73" w:rsidRDefault="00064FFA">
      <w:pPr>
        <w:pStyle w:val="a4"/>
        <w:numPr>
          <w:ilvl w:val="0"/>
          <w:numId w:val="3"/>
        </w:numPr>
        <w:tabs>
          <w:tab w:val="left" w:pos="937"/>
        </w:tabs>
        <w:spacing w:line="540" w:lineRule="exact"/>
        <w:ind w:hanging="227"/>
        <w:rPr>
          <w:sz w:val="30"/>
        </w:rPr>
      </w:pPr>
      <w:r>
        <w:rPr>
          <w:sz w:val="30"/>
        </w:rPr>
        <w:t>国家开放大学优秀青年教师候选人汇总表；</w:t>
      </w:r>
    </w:p>
    <w:p w:rsidR="005F6E73" w:rsidRDefault="00064FFA">
      <w:pPr>
        <w:pStyle w:val="a4"/>
        <w:numPr>
          <w:ilvl w:val="0"/>
          <w:numId w:val="3"/>
        </w:numPr>
        <w:tabs>
          <w:tab w:val="left" w:pos="937"/>
        </w:tabs>
        <w:spacing w:line="540" w:lineRule="exact"/>
        <w:ind w:hanging="227"/>
        <w:rPr>
          <w:sz w:val="30"/>
        </w:rPr>
      </w:pPr>
      <w:r>
        <w:rPr>
          <w:sz w:val="30"/>
        </w:rPr>
        <w:t>国家开放大学优秀青年教师候选人推荐表；</w:t>
      </w:r>
    </w:p>
    <w:p w:rsidR="005F6E73" w:rsidRDefault="00064FFA">
      <w:pPr>
        <w:pStyle w:val="a4"/>
        <w:numPr>
          <w:ilvl w:val="0"/>
          <w:numId w:val="3"/>
        </w:numPr>
        <w:tabs>
          <w:tab w:val="left" w:pos="937"/>
        </w:tabs>
        <w:spacing w:line="540" w:lineRule="exact"/>
        <w:ind w:hanging="227"/>
        <w:rPr>
          <w:sz w:val="30"/>
        </w:rPr>
      </w:pPr>
      <w:r>
        <w:rPr>
          <w:sz w:val="30"/>
        </w:rPr>
        <w:t>候选人个人情况介绍电子版（</w:t>
      </w:r>
      <w:r>
        <w:rPr>
          <w:spacing w:val="-2"/>
          <w:sz w:val="30"/>
        </w:rPr>
        <w:t xml:space="preserve">资料符合附件 </w:t>
      </w:r>
      <w:r w:rsidR="001D1ED0">
        <w:rPr>
          <w:rFonts w:ascii="Times New Roman" w:eastAsiaTheme="minorEastAsia" w:hint="eastAsia"/>
          <w:sz w:val="30"/>
        </w:rPr>
        <w:t>4</w:t>
      </w:r>
      <w:r>
        <w:rPr>
          <w:rFonts w:ascii="Times New Roman" w:eastAsia="Times New Roman"/>
          <w:sz w:val="30"/>
        </w:rPr>
        <w:t xml:space="preserve"> </w:t>
      </w:r>
      <w:r>
        <w:rPr>
          <w:sz w:val="30"/>
        </w:rPr>
        <w:t>要求</w:t>
      </w:r>
      <w:r>
        <w:rPr>
          <w:spacing w:val="-149"/>
          <w:sz w:val="30"/>
        </w:rPr>
        <w:t>）</w:t>
      </w:r>
      <w:r>
        <w:rPr>
          <w:sz w:val="30"/>
        </w:rPr>
        <w:t>；</w:t>
      </w:r>
    </w:p>
    <w:p w:rsidR="005F6E73" w:rsidRDefault="00064FFA">
      <w:pPr>
        <w:pStyle w:val="a4"/>
        <w:numPr>
          <w:ilvl w:val="0"/>
          <w:numId w:val="3"/>
        </w:numPr>
        <w:tabs>
          <w:tab w:val="left" w:pos="937"/>
        </w:tabs>
        <w:spacing w:line="230" w:lineRule="auto"/>
        <w:ind w:left="709" w:right="116" w:firstLine="0"/>
        <w:rPr>
          <w:sz w:val="30"/>
        </w:rPr>
      </w:pPr>
      <w:r>
        <w:rPr>
          <w:spacing w:val="-2"/>
          <w:sz w:val="30"/>
        </w:rPr>
        <w:t xml:space="preserve">书面材料中第 </w:t>
      </w:r>
      <w:r>
        <w:rPr>
          <w:rFonts w:ascii="Times New Roman" w:eastAsia="Times New Roman"/>
          <w:sz w:val="30"/>
        </w:rPr>
        <w:t xml:space="preserve">3 </w:t>
      </w:r>
      <w:r>
        <w:rPr>
          <w:spacing w:val="-2"/>
          <w:sz w:val="30"/>
        </w:rPr>
        <w:t xml:space="preserve">项和第 </w:t>
      </w:r>
      <w:r>
        <w:rPr>
          <w:rFonts w:ascii="Times New Roman" w:eastAsia="Times New Roman"/>
          <w:sz w:val="30"/>
        </w:rPr>
        <w:t xml:space="preserve">4 </w:t>
      </w:r>
      <w:r>
        <w:rPr>
          <w:spacing w:val="-1"/>
          <w:sz w:val="30"/>
        </w:rPr>
        <w:t xml:space="preserve">项的电子版，要求整理成 </w:t>
      </w:r>
      <w:r>
        <w:rPr>
          <w:rFonts w:ascii="Times New Roman" w:eastAsia="Times New Roman"/>
          <w:sz w:val="30"/>
        </w:rPr>
        <w:t>pdf</w:t>
      </w:r>
      <w:r>
        <w:rPr>
          <w:rFonts w:ascii="Times New Roman" w:eastAsia="Times New Roman"/>
          <w:spacing w:val="1"/>
          <w:sz w:val="30"/>
        </w:rPr>
        <w:t xml:space="preserve"> </w:t>
      </w:r>
      <w:r>
        <w:rPr>
          <w:spacing w:val="-5"/>
          <w:sz w:val="30"/>
        </w:rPr>
        <w:t>格式。</w:t>
      </w:r>
      <w:r>
        <w:rPr>
          <w:spacing w:val="-3"/>
          <w:sz w:val="30"/>
        </w:rPr>
        <w:t xml:space="preserve">每位候选人的所有书面材料需装订成册；电子材料以 </w:t>
      </w:r>
      <w:r>
        <w:rPr>
          <w:rFonts w:ascii="Times New Roman" w:eastAsia="Times New Roman"/>
          <w:sz w:val="30"/>
        </w:rPr>
        <w:t>U</w:t>
      </w:r>
      <w:r>
        <w:rPr>
          <w:rFonts w:ascii="Times New Roman" w:eastAsia="Times New Roman"/>
          <w:spacing w:val="1"/>
          <w:sz w:val="30"/>
        </w:rPr>
        <w:t xml:space="preserve"> </w:t>
      </w:r>
      <w:r>
        <w:rPr>
          <w:sz w:val="30"/>
        </w:rPr>
        <w:t>盘的方</w:t>
      </w:r>
    </w:p>
    <w:p w:rsidR="005F6E73" w:rsidRDefault="00064FFA">
      <w:pPr>
        <w:pStyle w:val="a3"/>
        <w:spacing w:line="230" w:lineRule="auto"/>
        <w:ind w:left="109" w:right="260"/>
      </w:pPr>
      <w:r>
        <w:t>式提交，每位候选人的所有电子材料放在一个以“学校名称</w:t>
      </w:r>
      <w:r>
        <w:rPr>
          <w:rFonts w:ascii="Times New Roman" w:eastAsia="Times New Roman" w:hAnsi="Times New Roman"/>
        </w:rPr>
        <w:t>+</w:t>
      </w:r>
      <w:r>
        <w:t>候选人姓名”命名的文件夹里。</w:t>
      </w:r>
    </w:p>
    <w:p w:rsidR="005F6E73" w:rsidRDefault="00064FFA">
      <w:pPr>
        <w:pStyle w:val="a3"/>
        <w:spacing w:line="230" w:lineRule="auto"/>
        <w:ind w:left="109" w:right="264" w:firstLine="599"/>
      </w:pPr>
      <w:r>
        <w:rPr>
          <w:spacing w:val="-14"/>
        </w:rPr>
        <w:t>请各分部、相关学院在规定时间内，将书面材料和电子材料</w:t>
      </w:r>
      <w:r>
        <w:rPr>
          <w:spacing w:val="-11"/>
        </w:rPr>
        <w:t>（</w:t>
      </w:r>
      <w:r>
        <w:rPr>
          <w:rFonts w:ascii="Times New Roman" w:eastAsia="Times New Roman"/>
          <w:spacing w:val="-11"/>
        </w:rPr>
        <w:t xml:space="preserve">U </w:t>
      </w:r>
      <w:r>
        <w:t>盘）寄送至总部工作组。</w:t>
      </w:r>
    </w:p>
    <w:p w:rsidR="005F6E73" w:rsidRDefault="00064FFA">
      <w:pPr>
        <w:pStyle w:val="a3"/>
        <w:spacing w:line="230" w:lineRule="auto"/>
        <w:ind w:left="109" w:right="264" w:firstLine="599"/>
      </w:pPr>
      <w:r>
        <w:t>候选人推荐表及相关表格可登录国家开放大学门户网站、国家开放大学学习网</w:t>
      </w:r>
      <w:hyperlink r:id="rId9">
        <w:r>
          <w:rPr>
            <w:rFonts w:ascii="Times New Roman" w:eastAsia="Times New Roman"/>
          </w:rPr>
          <w:t>http://www.ouchn.cn/</w:t>
        </w:r>
        <w:r>
          <w:t>查看下载。</w:t>
        </w:r>
      </w:hyperlink>
    </w:p>
    <w:p w:rsidR="005F6E73" w:rsidRDefault="00064FFA">
      <w:pPr>
        <w:pStyle w:val="a3"/>
        <w:spacing w:line="533" w:lineRule="exact"/>
        <w:ind w:left="709"/>
      </w:pPr>
      <w:r>
        <w:t>六、 评选工作要求</w:t>
      </w:r>
    </w:p>
    <w:p w:rsidR="005F6E73" w:rsidRDefault="00064FFA">
      <w:pPr>
        <w:pStyle w:val="a3"/>
        <w:spacing w:line="230" w:lineRule="auto"/>
        <w:ind w:left="109" w:right="260" w:firstLine="599"/>
        <w:jc w:val="both"/>
      </w:pPr>
      <w:r>
        <w:t xml:space="preserve">各分部、学院应高度重视，认真组织，坚持民主推荐、实事求是、好中选优、宁缺勿滥的原则，严格按评选条件公正、公平地做好候选人的选拔和推荐工作。并按照申报材料的要求，于 </w:t>
      </w:r>
      <w:r>
        <w:rPr>
          <w:rFonts w:ascii="Times New Roman" w:eastAsia="Times New Roman"/>
        </w:rPr>
        <w:t xml:space="preserve">2018 </w:t>
      </w:r>
      <w:r>
        <w:t>年</w:t>
      </w:r>
    </w:p>
    <w:p w:rsidR="005F6E73" w:rsidRDefault="00064FFA">
      <w:pPr>
        <w:pStyle w:val="a3"/>
        <w:spacing w:line="543" w:lineRule="exact"/>
        <w:ind w:left="109"/>
      </w:pPr>
      <w:r>
        <w:rPr>
          <w:rFonts w:ascii="Times New Roman" w:eastAsia="Times New Roman"/>
        </w:rPr>
        <w:t xml:space="preserve">11 </w:t>
      </w:r>
      <w:r>
        <w:t xml:space="preserve">月 </w:t>
      </w:r>
      <w:r>
        <w:rPr>
          <w:rFonts w:ascii="Times New Roman" w:eastAsia="Times New Roman"/>
        </w:rPr>
        <w:t xml:space="preserve">30 </w:t>
      </w:r>
      <w:r>
        <w:t>日前将推荐人选的材料报送至总部学生工作与教师发展部。</w:t>
      </w:r>
    </w:p>
    <w:p w:rsidR="005F6E73" w:rsidRDefault="005F6E73">
      <w:pPr>
        <w:spacing w:line="543" w:lineRule="exact"/>
        <w:sectPr w:rsidR="005F6E73">
          <w:pgSz w:w="11910" w:h="16840"/>
          <w:pgMar w:top="1580" w:right="1320" w:bottom="1380" w:left="1480" w:header="0" w:footer="1195" w:gutter="0"/>
          <w:cols w:space="720"/>
        </w:sectPr>
      </w:pPr>
    </w:p>
    <w:p w:rsidR="005F6E73" w:rsidRDefault="008F0657">
      <w:pPr>
        <w:pStyle w:val="a3"/>
        <w:spacing w:before="1"/>
        <w:rPr>
          <w:sz w:val="12"/>
        </w:rPr>
      </w:pPr>
      <w:r w:rsidRPr="008F0657">
        <w:lastRenderedPageBreak/>
        <w:pict>
          <v:line id="直线 2" o:spid="_x0000_s1026" style="position:absolute;z-index:-251659264;mso-position-horizontal-relative:page;mso-position-vertical-relative:page" from="86.65pt,742.05pt" to="508.15pt,742.05pt" o:gfxdata="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&#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YmM2HXAAAADgEAAA8AAAAAAAAAAQAgAAAAIgAAAGRy&#10;cy9kb3ducmV2LnhtbFBLAQIUABQAAAAIAIdO4kCK4kitzQEAAI4DAAAOAAAAAAAAAAEAIAAAACYB&#10;AABkcnMvZTJvRG9jLnhtbFBLBQYAAAAABgAGAFkBAABlBQAAAAA=&#10;" strokeweight="1.44pt">
            <w10:wrap anchorx="page" anchory="page"/>
          </v:line>
        </w:pict>
      </w:r>
    </w:p>
    <w:p w:rsidR="005F6E73" w:rsidRDefault="00064FFA">
      <w:pPr>
        <w:pStyle w:val="a3"/>
        <w:spacing w:before="19" w:line="552" w:lineRule="exact"/>
        <w:ind w:left="709"/>
      </w:pPr>
      <w:r>
        <w:t>七、 联系方式</w:t>
      </w:r>
    </w:p>
    <w:p w:rsidR="005F6E73" w:rsidRDefault="00064FFA">
      <w:pPr>
        <w:pStyle w:val="a3"/>
        <w:spacing w:line="540" w:lineRule="exact"/>
        <w:ind w:left="709"/>
      </w:pPr>
      <w:r>
        <w:t>联系人：李超、于晶</w:t>
      </w:r>
    </w:p>
    <w:p w:rsidR="005F6E73" w:rsidRDefault="00064FFA">
      <w:pPr>
        <w:pStyle w:val="a3"/>
        <w:spacing w:line="540" w:lineRule="exact"/>
        <w:ind w:left="709"/>
        <w:rPr>
          <w:rFonts w:ascii="Times New Roman" w:eastAsia="Times New Roman"/>
        </w:rPr>
      </w:pPr>
      <w:r>
        <w:t>联系电话：</w:t>
      </w:r>
      <w:r>
        <w:rPr>
          <w:rFonts w:ascii="Times New Roman" w:eastAsia="Times New Roman"/>
        </w:rPr>
        <w:t>010-57519610</w:t>
      </w:r>
      <w:r>
        <w:t>、</w:t>
      </w:r>
      <w:r>
        <w:rPr>
          <w:rFonts w:ascii="Times New Roman" w:eastAsia="Times New Roman"/>
        </w:rPr>
        <w:t>010-57519612</w:t>
      </w:r>
    </w:p>
    <w:p w:rsidR="005F6E73" w:rsidRDefault="00064FFA">
      <w:pPr>
        <w:pStyle w:val="a3"/>
        <w:spacing w:line="540" w:lineRule="exact"/>
        <w:ind w:left="709"/>
      </w:pPr>
      <w:r>
        <w:t>电子邮箱：</w:t>
      </w:r>
      <w:hyperlink r:id="rId10">
        <w:r>
          <w:rPr>
            <w:rFonts w:ascii="Times New Roman" w:eastAsia="Times New Roman"/>
          </w:rPr>
          <w:t>lichao2015@ouchn.edu.cn</w:t>
        </w:r>
      </w:hyperlink>
      <w:r>
        <w:t>。</w:t>
      </w:r>
    </w:p>
    <w:p w:rsidR="005F6E73" w:rsidRDefault="00064FFA">
      <w:pPr>
        <w:pStyle w:val="a3"/>
        <w:spacing w:before="4" w:line="230" w:lineRule="auto"/>
        <w:ind w:left="709" w:right="1302"/>
        <w:rPr>
          <w:rFonts w:ascii="Times New Roman" w:eastAsia="Times New Roman"/>
        </w:rPr>
      </w:pPr>
      <w:r>
        <w:t xml:space="preserve">通信地址：北京市海淀区复兴路 </w:t>
      </w:r>
      <w:r>
        <w:rPr>
          <w:rFonts w:ascii="Times New Roman" w:eastAsia="Times New Roman"/>
        </w:rPr>
        <w:t xml:space="preserve">75 </w:t>
      </w:r>
      <w:proofErr w:type="gramStart"/>
      <w:r>
        <w:t>号院国家</w:t>
      </w:r>
      <w:proofErr w:type="gramEnd"/>
      <w:r>
        <w:t>开放大学邮政编码：</w:t>
      </w:r>
      <w:r>
        <w:rPr>
          <w:rFonts w:ascii="Times New Roman" w:eastAsia="Times New Roman"/>
        </w:rPr>
        <w:t>10</w:t>
      </w:r>
      <w:bookmarkStart w:id="0" w:name="_GoBack"/>
      <w:bookmarkEnd w:id="0"/>
      <w:r>
        <w:rPr>
          <w:rFonts w:ascii="Times New Roman" w:eastAsia="Times New Roman"/>
        </w:rPr>
        <w:t>0039</w:t>
      </w:r>
    </w:p>
    <w:p w:rsidR="005F6E73" w:rsidRDefault="005F6E73">
      <w:pPr>
        <w:pStyle w:val="a3"/>
        <w:spacing w:before="11"/>
        <w:rPr>
          <w:rFonts w:ascii="Times New Roman"/>
          <w:sz w:val="46"/>
        </w:rPr>
      </w:pPr>
    </w:p>
    <w:p w:rsidR="005F6E73" w:rsidRPr="00A80D38" w:rsidRDefault="00064FFA" w:rsidP="00A80D38">
      <w:pPr>
        <w:pStyle w:val="a3"/>
        <w:spacing w:line="552" w:lineRule="exact"/>
        <w:ind w:left="709"/>
      </w:pPr>
      <w:r>
        <w:t>附件：</w:t>
      </w:r>
      <w:r w:rsidR="00A80D38">
        <w:rPr>
          <w:rFonts w:hint="eastAsia"/>
        </w:rPr>
        <w:t>1.</w:t>
      </w:r>
      <w:r w:rsidRPr="00A80D38">
        <w:t>国家开放大学优秀青年教师选拔指标体系</w:t>
      </w:r>
    </w:p>
    <w:p w:rsidR="005F6E73" w:rsidRDefault="00064FFA">
      <w:pPr>
        <w:pStyle w:val="a4"/>
        <w:numPr>
          <w:ilvl w:val="1"/>
          <w:numId w:val="3"/>
        </w:numPr>
        <w:tabs>
          <w:tab w:val="left" w:pos="1837"/>
        </w:tabs>
        <w:spacing w:line="540" w:lineRule="exact"/>
        <w:ind w:hanging="227"/>
        <w:rPr>
          <w:sz w:val="30"/>
        </w:rPr>
      </w:pPr>
      <w:r>
        <w:rPr>
          <w:sz w:val="30"/>
        </w:rPr>
        <w:t>国家开放大学优秀青年教师候选人汇总表</w:t>
      </w:r>
    </w:p>
    <w:p w:rsidR="005F6E73" w:rsidRDefault="00064FFA">
      <w:pPr>
        <w:pStyle w:val="a4"/>
        <w:numPr>
          <w:ilvl w:val="1"/>
          <w:numId w:val="3"/>
        </w:numPr>
        <w:tabs>
          <w:tab w:val="left" w:pos="1837"/>
        </w:tabs>
        <w:spacing w:line="540" w:lineRule="exact"/>
        <w:ind w:hanging="227"/>
        <w:rPr>
          <w:sz w:val="30"/>
        </w:rPr>
      </w:pPr>
      <w:r>
        <w:rPr>
          <w:sz w:val="30"/>
        </w:rPr>
        <w:t>国家开放大学优秀青年教师候选人推荐表</w:t>
      </w:r>
    </w:p>
    <w:p w:rsidR="005F6E73" w:rsidRDefault="00064FFA">
      <w:pPr>
        <w:pStyle w:val="a4"/>
        <w:numPr>
          <w:ilvl w:val="1"/>
          <w:numId w:val="3"/>
        </w:numPr>
        <w:tabs>
          <w:tab w:val="left" w:pos="1837"/>
        </w:tabs>
        <w:spacing w:line="552" w:lineRule="exact"/>
        <w:ind w:hanging="227"/>
        <w:rPr>
          <w:sz w:val="30"/>
        </w:rPr>
      </w:pPr>
      <w:r>
        <w:rPr>
          <w:sz w:val="30"/>
        </w:rPr>
        <w:t>国家开放大学优秀青年教师候选人个人情况介绍</w:t>
      </w:r>
    </w:p>
    <w:p w:rsidR="005F6E73" w:rsidRDefault="005F6E73">
      <w:pPr>
        <w:pStyle w:val="a3"/>
        <w:rPr>
          <w:sz w:val="40"/>
        </w:rPr>
      </w:pPr>
    </w:p>
    <w:p w:rsidR="005F6E73" w:rsidRDefault="005F6E73">
      <w:pPr>
        <w:pStyle w:val="a3"/>
        <w:rPr>
          <w:sz w:val="40"/>
        </w:rPr>
      </w:pPr>
    </w:p>
    <w:p w:rsidR="005F6E73" w:rsidRDefault="005F6E73">
      <w:pPr>
        <w:pStyle w:val="a3"/>
        <w:rPr>
          <w:sz w:val="40"/>
        </w:rPr>
      </w:pPr>
    </w:p>
    <w:p w:rsidR="005F6E73" w:rsidRDefault="005F6E73">
      <w:pPr>
        <w:pStyle w:val="a3"/>
        <w:spacing w:before="4"/>
        <w:rPr>
          <w:sz w:val="22"/>
        </w:rPr>
      </w:pPr>
    </w:p>
    <w:p w:rsidR="00FE26C8" w:rsidRDefault="00FE26C8">
      <w:pPr>
        <w:pStyle w:val="a3"/>
        <w:spacing w:before="4"/>
        <w:rPr>
          <w:sz w:val="22"/>
        </w:rPr>
      </w:pPr>
    </w:p>
    <w:p w:rsidR="005F6E73" w:rsidRDefault="00064FFA">
      <w:pPr>
        <w:pStyle w:val="a3"/>
        <w:spacing w:line="552" w:lineRule="exact"/>
        <w:ind w:right="563"/>
        <w:jc w:val="right"/>
      </w:pPr>
      <w:r>
        <w:t>国家开放大学</w:t>
      </w:r>
    </w:p>
    <w:p w:rsidR="005F6E73" w:rsidRDefault="00064FFA">
      <w:pPr>
        <w:pStyle w:val="a3"/>
        <w:spacing w:line="552" w:lineRule="exact"/>
        <w:ind w:right="260"/>
        <w:jc w:val="right"/>
      </w:pPr>
      <w:r>
        <w:rPr>
          <w:rFonts w:ascii="Times New Roman" w:eastAsia="Times New Roman"/>
        </w:rPr>
        <w:t xml:space="preserve">2018 </w:t>
      </w:r>
      <w:r>
        <w:t xml:space="preserve">年 </w:t>
      </w:r>
      <w:r>
        <w:rPr>
          <w:rFonts w:ascii="Times New Roman" w:eastAsia="Times New Roman"/>
        </w:rPr>
        <w:t xml:space="preserve">9 </w:t>
      </w:r>
      <w:r>
        <w:t xml:space="preserve">月 </w:t>
      </w:r>
      <w:r>
        <w:rPr>
          <w:rFonts w:ascii="Times New Roman" w:eastAsia="Times New Roman"/>
        </w:rPr>
        <w:t xml:space="preserve">26 </w:t>
      </w:r>
      <w:r>
        <w:t>日</w:t>
      </w:r>
    </w:p>
    <w:p w:rsidR="005F6E73" w:rsidRDefault="005F6E73">
      <w:pPr>
        <w:pStyle w:val="a3"/>
        <w:rPr>
          <w:sz w:val="20"/>
        </w:rPr>
      </w:pPr>
    </w:p>
    <w:p w:rsidR="005F6E73" w:rsidRDefault="005F6E73">
      <w:pPr>
        <w:pStyle w:val="a3"/>
        <w:rPr>
          <w:sz w:val="20"/>
        </w:rPr>
      </w:pPr>
    </w:p>
    <w:p w:rsidR="005F6E73" w:rsidRDefault="005F6E73">
      <w:pPr>
        <w:pStyle w:val="a3"/>
        <w:rPr>
          <w:sz w:val="20"/>
        </w:rPr>
      </w:pPr>
    </w:p>
    <w:p w:rsidR="005F6E73" w:rsidRDefault="005F6E73">
      <w:pPr>
        <w:pStyle w:val="a3"/>
        <w:rPr>
          <w:sz w:val="20"/>
        </w:rPr>
      </w:pPr>
    </w:p>
    <w:p w:rsidR="008C791A" w:rsidRDefault="008C791A">
      <w:pPr>
        <w:pStyle w:val="a3"/>
        <w:spacing w:before="14"/>
        <w:rPr>
          <w:sz w:val="29"/>
        </w:rPr>
      </w:pPr>
    </w:p>
    <w:p w:rsidR="005F6E73" w:rsidRDefault="008F0657">
      <w:pPr>
        <w:pStyle w:val="a3"/>
        <w:spacing w:before="14"/>
        <w:rPr>
          <w:sz w:val="29"/>
        </w:rPr>
      </w:pPr>
      <w:r w:rsidRPr="008F0657">
        <w:pict>
          <v:line id="直线 3" o:spid="_x0000_s1027" style="position:absolute;z-index:-251658240;mso-position-horizontal-relative:page" from="87.35pt,30.7pt" to="508.1pt,30.7pt" o:gfxdata="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T8fmdUAAAAKAQAADwAAAAAAAAABACAAAAAiAAAAZHJz&#10;L2Rvd25yZXYueG1sUEsBAhQAFAAAAAgAh07iQMuk3ZbOAQAAjgMAAA4AAAAAAAAAAQAgAAAAJAEA&#10;AGRycy9lMm9Eb2MueG1sUEsFBgAAAAAGAAYAWQEAAGQFAAAAAA==&#10;" strokeweight="1.44pt">
            <w10:wrap type="topAndBottom" anchorx="page"/>
          </v:line>
        </w:pict>
      </w:r>
    </w:p>
    <w:p w:rsidR="005F6E73" w:rsidRDefault="00064FFA">
      <w:pPr>
        <w:pStyle w:val="a3"/>
        <w:tabs>
          <w:tab w:val="left" w:pos="3749"/>
          <w:tab w:val="left" w:pos="5249"/>
        </w:tabs>
        <w:spacing w:before="3"/>
        <w:ind w:right="179"/>
        <w:jc w:val="center"/>
      </w:pPr>
      <w:r>
        <w:t>国家开放大学校长办公室</w:t>
      </w:r>
      <w:r>
        <w:tab/>
        <w:t>主动公开</w:t>
      </w:r>
      <w:r>
        <w:tab/>
      </w:r>
      <w:r>
        <w:rPr>
          <w:rFonts w:ascii="Times New Roman" w:eastAsia="Times New Roman"/>
        </w:rPr>
        <w:t xml:space="preserve">2018 </w:t>
      </w:r>
      <w:r>
        <w:t>年</w:t>
      </w:r>
      <w:r>
        <w:rPr>
          <w:spacing w:val="-9"/>
        </w:rPr>
        <w:t xml:space="preserve"> </w:t>
      </w:r>
      <w:r>
        <w:rPr>
          <w:rFonts w:ascii="Times New Roman" w:eastAsia="Times New Roman"/>
        </w:rPr>
        <w:t xml:space="preserve">9 </w:t>
      </w:r>
      <w:r>
        <w:t>月</w:t>
      </w:r>
      <w:r>
        <w:rPr>
          <w:spacing w:val="-9"/>
        </w:rPr>
        <w:t xml:space="preserve"> </w:t>
      </w:r>
      <w:r>
        <w:rPr>
          <w:rFonts w:ascii="Times New Roman" w:eastAsia="Times New Roman"/>
        </w:rPr>
        <w:t>28</w:t>
      </w:r>
      <w:r>
        <w:rPr>
          <w:rFonts w:ascii="Times New Roman" w:eastAsia="Times New Roman"/>
          <w:spacing w:val="1"/>
        </w:rPr>
        <w:t xml:space="preserve"> </w:t>
      </w:r>
      <w:r>
        <w:t>日印发</w:t>
      </w:r>
    </w:p>
    <w:sectPr w:rsidR="005F6E73" w:rsidSect="005F6E73">
      <w:pgSz w:w="11910" w:h="16840"/>
      <w:pgMar w:top="1580" w:right="1320" w:bottom="1380" w:left="1480" w:header="0" w:footer="119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846" w:rsidRDefault="009F5846" w:rsidP="005F6E73">
      <w:r>
        <w:separator/>
      </w:r>
    </w:p>
  </w:endnote>
  <w:endnote w:type="continuationSeparator" w:id="0">
    <w:p w:rsidR="009F5846" w:rsidRDefault="009F5846" w:rsidP="005F6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E73" w:rsidRDefault="008F0657">
    <w:pPr>
      <w:pStyle w:val="a3"/>
      <w:spacing w:line="14" w:lineRule="auto"/>
      <w:rPr>
        <w:sz w:val="20"/>
      </w:rPr>
    </w:pPr>
    <w:r w:rsidRPr="008F0657">
      <w:pict>
        <v:shapetype id="_x0000_t202" coordsize="21600,21600" o:spt="202" path="m,l,21600r21600,l21600,xe">
          <v:stroke joinstyle="miter"/>
          <v:path gradientshapeok="t" o:connecttype="rect"/>
        </v:shapetype>
        <v:shape id="文本框 1" o:spid="_x0000_s2049" type="#_x0000_t202" style="position:absolute;margin-left:293.45pt;margin-top:771.15pt;width:8.6pt;height:11pt;z-index:-251658752;mso-position-horizontal-relative:page;mso-position-vertical-relative:page" o:gfxdata="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bIxVa2wAAAA0B&#10;AAAPAAAAAAAAAAEAIAAAACIAAABkcnMvZG93bnJldi54bWxQSwECFAAUAAAACACHTuJAk/8HLKYB&#10;AAAsAwAADgAAAAAAAAABACAAAAAqAQAAZHJzL2Uyb0RvYy54bWxQSwUGAAAAAAYABgBZAQAAQgUA&#10;AAAA&#10;" filled="f" stroked="f">
          <v:textbox style="mso-next-textbox:#文本框 1" inset="0,0,0,0">
            <w:txbxContent>
              <w:p w:rsidR="005F6E73" w:rsidRDefault="008F0657">
                <w:pPr>
                  <w:spacing w:line="203" w:lineRule="exact"/>
                  <w:ind w:left="40"/>
                  <w:rPr>
                    <w:rFonts w:ascii="Calibri"/>
                    <w:sz w:val="18"/>
                  </w:rPr>
                </w:pPr>
                <w:r>
                  <w:fldChar w:fldCharType="begin"/>
                </w:r>
                <w:r w:rsidR="00064FFA">
                  <w:rPr>
                    <w:rFonts w:ascii="Calibri"/>
                    <w:sz w:val="18"/>
                  </w:rPr>
                  <w:instrText xml:space="preserve"> PAGE </w:instrText>
                </w:r>
                <w:r>
                  <w:fldChar w:fldCharType="separate"/>
                </w:r>
                <w:r w:rsidR="00FF4A3D">
                  <w:rPr>
                    <w:rFonts w:ascii="Calibri"/>
                    <w:noProof/>
                    <w:sz w:val="18"/>
                  </w:rPr>
                  <w:t>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846" w:rsidRDefault="009F5846" w:rsidP="005F6E73">
      <w:r>
        <w:separator/>
      </w:r>
    </w:p>
  </w:footnote>
  <w:footnote w:type="continuationSeparator" w:id="0">
    <w:p w:rsidR="009F5846" w:rsidRDefault="009F5846" w:rsidP="005F6E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109" w:hanging="353"/>
        <w:jc w:val="left"/>
      </w:pPr>
      <w:rPr>
        <w:rFonts w:ascii="Times New Roman" w:eastAsia="Times New Roman" w:hAnsi="Times New Roman" w:cs="Times New Roman" w:hint="default"/>
        <w:w w:val="99"/>
        <w:sz w:val="28"/>
        <w:szCs w:val="28"/>
        <w:lang w:val="zh-CN" w:eastAsia="zh-CN" w:bidi="zh-CN"/>
      </w:rPr>
    </w:lvl>
    <w:lvl w:ilvl="1">
      <w:numFmt w:val="bullet"/>
      <w:lvlText w:val="•"/>
      <w:lvlJc w:val="left"/>
      <w:pPr>
        <w:ind w:left="1000" w:hanging="353"/>
      </w:pPr>
      <w:rPr>
        <w:rFonts w:hint="default"/>
        <w:lang w:val="zh-CN" w:eastAsia="zh-CN" w:bidi="zh-CN"/>
      </w:rPr>
    </w:lvl>
    <w:lvl w:ilvl="2">
      <w:numFmt w:val="bullet"/>
      <w:lvlText w:val="•"/>
      <w:lvlJc w:val="left"/>
      <w:pPr>
        <w:ind w:left="1901" w:hanging="353"/>
      </w:pPr>
      <w:rPr>
        <w:rFonts w:hint="default"/>
        <w:lang w:val="zh-CN" w:eastAsia="zh-CN" w:bidi="zh-CN"/>
      </w:rPr>
    </w:lvl>
    <w:lvl w:ilvl="3">
      <w:numFmt w:val="bullet"/>
      <w:lvlText w:val="•"/>
      <w:lvlJc w:val="left"/>
      <w:pPr>
        <w:ind w:left="2801" w:hanging="353"/>
      </w:pPr>
      <w:rPr>
        <w:rFonts w:hint="default"/>
        <w:lang w:val="zh-CN" w:eastAsia="zh-CN" w:bidi="zh-CN"/>
      </w:rPr>
    </w:lvl>
    <w:lvl w:ilvl="4">
      <w:numFmt w:val="bullet"/>
      <w:lvlText w:val="•"/>
      <w:lvlJc w:val="left"/>
      <w:pPr>
        <w:ind w:left="3702" w:hanging="353"/>
      </w:pPr>
      <w:rPr>
        <w:rFonts w:hint="default"/>
        <w:lang w:val="zh-CN" w:eastAsia="zh-CN" w:bidi="zh-CN"/>
      </w:rPr>
    </w:lvl>
    <w:lvl w:ilvl="5">
      <w:numFmt w:val="bullet"/>
      <w:lvlText w:val="•"/>
      <w:lvlJc w:val="left"/>
      <w:pPr>
        <w:ind w:left="4603" w:hanging="353"/>
      </w:pPr>
      <w:rPr>
        <w:rFonts w:hint="default"/>
        <w:lang w:val="zh-CN" w:eastAsia="zh-CN" w:bidi="zh-CN"/>
      </w:rPr>
    </w:lvl>
    <w:lvl w:ilvl="6">
      <w:numFmt w:val="bullet"/>
      <w:lvlText w:val="•"/>
      <w:lvlJc w:val="left"/>
      <w:pPr>
        <w:ind w:left="5503" w:hanging="353"/>
      </w:pPr>
      <w:rPr>
        <w:rFonts w:hint="default"/>
        <w:lang w:val="zh-CN" w:eastAsia="zh-CN" w:bidi="zh-CN"/>
      </w:rPr>
    </w:lvl>
    <w:lvl w:ilvl="7">
      <w:numFmt w:val="bullet"/>
      <w:lvlText w:val="•"/>
      <w:lvlJc w:val="left"/>
      <w:pPr>
        <w:ind w:left="6404" w:hanging="353"/>
      </w:pPr>
      <w:rPr>
        <w:rFonts w:hint="default"/>
        <w:lang w:val="zh-CN" w:eastAsia="zh-CN" w:bidi="zh-CN"/>
      </w:rPr>
    </w:lvl>
    <w:lvl w:ilvl="8">
      <w:numFmt w:val="bullet"/>
      <w:lvlText w:val="•"/>
      <w:lvlJc w:val="left"/>
      <w:pPr>
        <w:ind w:left="7305" w:hanging="353"/>
      </w:pPr>
      <w:rPr>
        <w:rFonts w:hint="default"/>
        <w:lang w:val="zh-CN" w:eastAsia="zh-CN" w:bidi="zh-CN"/>
      </w:rPr>
    </w:lvl>
  </w:abstractNum>
  <w:abstractNum w:abstractNumId="1">
    <w:nsid w:val="0053208E"/>
    <w:multiLevelType w:val="multilevel"/>
    <w:tmpl w:val="0053208E"/>
    <w:lvl w:ilvl="0">
      <w:start w:val="1"/>
      <w:numFmt w:val="decimal"/>
      <w:lvlText w:val="%1."/>
      <w:lvlJc w:val="left"/>
      <w:pPr>
        <w:ind w:left="109" w:hanging="231"/>
        <w:jc w:val="right"/>
      </w:pPr>
      <w:rPr>
        <w:rFonts w:ascii="Times New Roman" w:eastAsia="Times New Roman" w:hAnsi="Times New Roman" w:cs="Times New Roman" w:hint="default"/>
        <w:spacing w:val="1"/>
        <w:w w:val="100"/>
        <w:sz w:val="28"/>
        <w:szCs w:val="28"/>
        <w:lang w:val="zh-CN" w:eastAsia="zh-CN" w:bidi="zh-CN"/>
      </w:rPr>
    </w:lvl>
    <w:lvl w:ilvl="1">
      <w:start w:val="1"/>
      <w:numFmt w:val="decimal"/>
      <w:lvlText w:val="%2."/>
      <w:lvlJc w:val="left"/>
      <w:pPr>
        <w:ind w:left="109" w:hanging="228"/>
        <w:jc w:val="left"/>
      </w:pPr>
      <w:rPr>
        <w:rFonts w:ascii="Times New Roman" w:eastAsia="Times New Roman" w:hAnsi="Times New Roman" w:cs="Times New Roman" w:hint="default"/>
        <w:spacing w:val="-1"/>
        <w:w w:val="100"/>
        <w:sz w:val="28"/>
        <w:szCs w:val="28"/>
        <w:lang w:val="zh-CN" w:eastAsia="zh-CN" w:bidi="zh-CN"/>
      </w:rPr>
    </w:lvl>
    <w:lvl w:ilvl="2">
      <w:numFmt w:val="bullet"/>
      <w:lvlText w:val="•"/>
      <w:lvlJc w:val="left"/>
      <w:pPr>
        <w:ind w:left="1901" w:hanging="228"/>
      </w:pPr>
      <w:rPr>
        <w:rFonts w:hint="default"/>
        <w:lang w:val="zh-CN" w:eastAsia="zh-CN" w:bidi="zh-CN"/>
      </w:rPr>
    </w:lvl>
    <w:lvl w:ilvl="3">
      <w:numFmt w:val="bullet"/>
      <w:lvlText w:val="•"/>
      <w:lvlJc w:val="left"/>
      <w:pPr>
        <w:ind w:left="2801" w:hanging="228"/>
      </w:pPr>
      <w:rPr>
        <w:rFonts w:hint="default"/>
        <w:lang w:val="zh-CN" w:eastAsia="zh-CN" w:bidi="zh-CN"/>
      </w:rPr>
    </w:lvl>
    <w:lvl w:ilvl="4">
      <w:numFmt w:val="bullet"/>
      <w:lvlText w:val="•"/>
      <w:lvlJc w:val="left"/>
      <w:pPr>
        <w:ind w:left="3702" w:hanging="228"/>
      </w:pPr>
      <w:rPr>
        <w:rFonts w:hint="default"/>
        <w:lang w:val="zh-CN" w:eastAsia="zh-CN" w:bidi="zh-CN"/>
      </w:rPr>
    </w:lvl>
    <w:lvl w:ilvl="5">
      <w:numFmt w:val="bullet"/>
      <w:lvlText w:val="•"/>
      <w:lvlJc w:val="left"/>
      <w:pPr>
        <w:ind w:left="4603" w:hanging="228"/>
      </w:pPr>
      <w:rPr>
        <w:rFonts w:hint="default"/>
        <w:lang w:val="zh-CN" w:eastAsia="zh-CN" w:bidi="zh-CN"/>
      </w:rPr>
    </w:lvl>
    <w:lvl w:ilvl="6">
      <w:numFmt w:val="bullet"/>
      <w:lvlText w:val="•"/>
      <w:lvlJc w:val="left"/>
      <w:pPr>
        <w:ind w:left="5503" w:hanging="228"/>
      </w:pPr>
      <w:rPr>
        <w:rFonts w:hint="default"/>
        <w:lang w:val="zh-CN" w:eastAsia="zh-CN" w:bidi="zh-CN"/>
      </w:rPr>
    </w:lvl>
    <w:lvl w:ilvl="7">
      <w:numFmt w:val="bullet"/>
      <w:lvlText w:val="•"/>
      <w:lvlJc w:val="left"/>
      <w:pPr>
        <w:ind w:left="6404" w:hanging="228"/>
      </w:pPr>
      <w:rPr>
        <w:rFonts w:hint="default"/>
        <w:lang w:val="zh-CN" w:eastAsia="zh-CN" w:bidi="zh-CN"/>
      </w:rPr>
    </w:lvl>
    <w:lvl w:ilvl="8">
      <w:numFmt w:val="bullet"/>
      <w:lvlText w:val="•"/>
      <w:lvlJc w:val="left"/>
      <w:pPr>
        <w:ind w:left="7305" w:hanging="228"/>
      </w:pPr>
      <w:rPr>
        <w:rFonts w:hint="default"/>
        <w:lang w:val="zh-CN" w:eastAsia="zh-CN" w:bidi="zh-CN"/>
      </w:rPr>
    </w:lvl>
  </w:abstractNum>
  <w:abstractNum w:abstractNumId="2">
    <w:nsid w:val="59ADCABA"/>
    <w:multiLevelType w:val="multilevel"/>
    <w:tmpl w:val="59ADCABA"/>
    <w:lvl w:ilvl="0">
      <w:start w:val="1"/>
      <w:numFmt w:val="decimal"/>
      <w:lvlText w:val="%1."/>
      <w:lvlJc w:val="left"/>
      <w:pPr>
        <w:ind w:left="936" w:hanging="228"/>
        <w:jc w:val="left"/>
      </w:pPr>
      <w:rPr>
        <w:rFonts w:ascii="Times New Roman" w:eastAsia="Times New Roman" w:hAnsi="Times New Roman" w:cs="Times New Roman" w:hint="default"/>
        <w:spacing w:val="-1"/>
        <w:w w:val="100"/>
        <w:sz w:val="28"/>
        <w:szCs w:val="28"/>
        <w:lang w:val="zh-CN" w:eastAsia="zh-CN" w:bidi="zh-CN"/>
      </w:rPr>
    </w:lvl>
    <w:lvl w:ilvl="1">
      <w:start w:val="2"/>
      <w:numFmt w:val="decimal"/>
      <w:lvlText w:val="%2."/>
      <w:lvlJc w:val="left"/>
      <w:pPr>
        <w:ind w:left="1836" w:hanging="228"/>
        <w:jc w:val="left"/>
      </w:pPr>
      <w:rPr>
        <w:rFonts w:ascii="Times New Roman" w:eastAsia="Times New Roman" w:hAnsi="Times New Roman" w:cs="Times New Roman" w:hint="default"/>
        <w:spacing w:val="-1"/>
        <w:w w:val="100"/>
        <w:sz w:val="28"/>
        <w:szCs w:val="28"/>
        <w:lang w:val="zh-CN" w:eastAsia="zh-CN" w:bidi="zh-CN"/>
      </w:rPr>
    </w:lvl>
    <w:lvl w:ilvl="2">
      <w:numFmt w:val="bullet"/>
      <w:lvlText w:val="•"/>
      <w:lvlJc w:val="left"/>
      <w:pPr>
        <w:ind w:left="2647" w:hanging="228"/>
      </w:pPr>
      <w:rPr>
        <w:rFonts w:hint="default"/>
        <w:lang w:val="zh-CN" w:eastAsia="zh-CN" w:bidi="zh-CN"/>
      </w:rPr>
    </w:lvl>
    <w:lvl w:ilvl="3">
      <w:numFmt w:val="bullet"/>
      <w:lvlText w:val="•"/>
      <w:lvlJc w:val="left"/>
      <w:pPr>
        <w:ind w:left="3454" w:hanging="228"/>
      </w:pPr>
      <w:rPr>
        <w:rFonts w:hint="default"/>
        <w:lang w:val="zh-CN" w:eastAsia="zh-CN" w:bidi="zh-CN"/>
      </w:rPr>
    </w:lvl>
    <w:lvl w:ilvl="4">
      <w:numFmt w:val="bullet"/>
      <w:lvlText w:val="•"/>
      <w:lvlJc w:val="left"/>
      <w:pPr>
        <w:ind w:left="4262" w:hanging="228"/>
      </w:pPr>
      <w:rPr>
        <w:rFonts w:hint="default"/>
        <w:lang w:val="zh-CN" w:eastAsia="zh-CN" w:bidi="zh-CN"/>
      </w:rPr>
    </w:lvl>
    <w:lvl w:ilvl="5">
      <w:numFmt w:val="bullet"/>
      <w:lvlText w:val="•"/>
      <w:lvlJc w:val="left"/>
      <w:pPr>
        <w:ind w:left="5069" w:hanging="228"/>
      </w:pPr>
      <w:rPr>
        <w:rFonts w:hint="default"/>
        <w:lang w:val="zh-CN" w:eastAsia="zh-CN" w:bidi="zh-CN"/>
      </w:rPr>
    </w:lvl>
    <w:lvl w:ilvl="6">
      <w:numFmt w:val="bullet"/>
      <w:lvlText w:val="•"/>
      <w:lvlJc w:val="left"/>
      <w:pPr>
        <w:ind w:left="5876" w:hanging="228"/>
      </w:pPr>
      <w:rPr>
        <w:rFonts w:hint="default"/>
        <w:lang w:val="zh-CN" w:eastAsia="zh-CN" w:bidi="zh-CN"/>
      </w:rPr>
    </w:lvl>
    <w:lvl w:ilvl="7">
      <w:numFmt w:val="bullet"/>
      <w:lvlText w:val="•"/>
      <w:lvlJc w:val="left"/>
      <w:pPr>
        <w:ind w:left="6684" w:hanging="228"/>
      </w:pPr>
      <w:rPr>
        <w:rFonts w:hint="default"/>
        <w:lang w:val="zh-CN" w:eastAsia="zh-CN" w:bidi="zh-CN"/>
      </w:rPr>
    </w:lvl>
    <w:lvl w:ilvl="8">
      <w:numFmt w:val="bullet"/>
      <w:lvlText w:val="•"/>
      <w:lvlJc w:val="left"/>
      <w:pPr>
        <w:ind w:left="7491" w:hanging="228"/>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ulTrailSpace/>
    <w:useFELayout/>
  </w:compat>
  <w:rsids>
    <w:rsidRoot w:val="005F6E73"/>
    <w:rsid w:val="0004130E"/>
    <w:rsid w:val="00064FFA"/>
    <w:rsid w:val="000F2D44"/>
    <w:rsid w:val="001D1ED0"/>
    <w:rsid w:val="003910BF"/>
    <w:rsid w:val="005F6E73"/>
    <w:rsid w:val="00652537"/>
    <w:rsid w:val="007B59DB"/>
    <w:rsid w:val="008A2FD2"/>
    <w:rsid w:val="008C791A"/>
    <w:rsid w:val="008E6B18"/>
    <w:rsid w:val="008F0657"/>
    <w:rsid w:val="009F5846"/>
    <w:rsid w:val="00A80D38"/>
    <w:rsid w:val="00B573B8"/>
    <w:rsid w:val="00BD2050"/>
    <w:rsid w:val="00BD68B8"/>
    <w:rsid w:val="00FE26C8"/>
    <w:rsid w:val="00FF4A3D"/>
    <w:rsid w:val="2D8227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5F6E73"/>
    <w:pPr>
      <w:widowControl w:val="0"/>
      <w:autoSpaceDE w:val="0"/>
      <w:autoSpaceDN w:val="0"/>
    </w:pPr>
    <w:rPr>
      <w:rFonts w:ascii="Arial Unicode MS" w:eastAsia="Arial Unicode MS" w:hAnsi="Arial Unicode MS" w:cs="Arial Unicode MS"/>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5F6E73"/>
    <w:rPr>
      <w:sz w:val="30"/>
      <w:szCs w:val="30"/>
    </w:rPr>
  </w:style>
  <w:style w:type="table" w:customStyle="1" w:styleId="TableNormal">
    <w:name w:val="Table Normal"/>
    <w:uiPriority w:val="2"/>
    <w:semiHidden/>
    <w:unhideWhenUsed/>
    <w:qFormat/>
    <w:rsid w:val="005F6E73"/>
    <w:tblPr>
      <w:tblCellMar>
        <w:top w:w="0" w:type="dxa"/>
        <w:left w:w="0" w:type="dxa"/>
        <w:bottom w:w="0" w:type="dxa"/>
        <w:right w:w="0" w:type="dxa"/>
      </w:tblCellMar>
    </w:tblPr>
  </w:style>
  <w:style w:type="paragraph" w:styleId="a4">
    <w:name w:val="List Paragraph"/>
    <w:basedOn w:val="a"/>
    <w:uiPriority w:val="1"/>
    <w:qFormat/>
    <w:rsid w:val="005F6E73"/>
    <w:pPr>
      <w:ind w:left="109" w:hanging="227"/>
    </w:pPr>
  </w:style>
  <w:style w:type="paragraph" w:customStyle="1" w:styleId="TableParagraph">
    <w:name w:val="Table Paragraph"/>
    <w:basedOn w:val="a"/>
    <w:uiPriority w:val="1"/>
    <w:qFormat/>
    <w:rsid w:val="005F6E73"/>
  </w:style>
  <w:style w:type="paragraph" w:styleId="a5">
    <w:name w:val="header"/>
    <w:basedOn w:val="a"/>
    <w:link w:val="Char"/>
    <w:rsid w:val="00A80D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80D38"/>
    <w:rPr>
      <w:rFonts w:ascii="Arial Unicode MS" w:eastAsia="Arial Unicode MS" w:hAnsi="Arial Unicode MS" w:cs="Arial Unicode MS"/>
      <w:sz w:val="18"/>
      <w:szCs w:val="18"/>
      <w:lang w:val="zh-CN" w:bidi="zh-CN"/>
    </w:rPr>
  </w:style>
  <w:style w:type="paragraph" w:styleId="a6">
    <w:name w:val="footer"/>
    <w:basedOn w:val="a"/>
    <w:link w:val="Char0"/>
    <w:rsid w:val="00A80D38"/>
    <w:pPr>
      <w:tabs>
        <w:tab w:val="center" w:pos="4153"/>
        <w:tab w:val="right" w:pos="8306"/>
      </w:tabs>
      <w:snapToGrid w:val="0"/>
    </w:pPr>
    <w:rPr>
      <w:sz w:val="18"/>
      <w:szCs w:val="18"/>
    </w:rPr>
  </w:style>
  <w:style w:type="character" w:customStyle="1" w:styleId="Char0">
    <w:name w:val="页脚 Char"/>
    <w:basedOn w:val="a0"/>
    <w:link w:val="a6"/>
    <w:rsid w:val="00A80D38"/>
    <w:rPr>
      <w:rFonts w:ascii="Arial Unicode MS" w:eastAsia="Arial Unicode MS" w:hAnsi="Arial Unicode MS" w:cs="Arial Unicode MS"/>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ichao2015@ouchn.edu.cn" TargetMode="External"/><Relationship Id="rId4" Type="http://schemas.openxmlformats.org/officeDocument/2006/relationships/settings" Target="settings.xml"/><Relationship Id="rId9" Type="http://schemas.openxmlformats.org/officeDocument/2006/relationships/hyperlink" Target="http://www.ouchn.cn/%E6%9F%A5%E7%9C%8B%E4%B8%8B%E8%BD%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sirong</cp:lastModifiedBy>
  <cp:revision>13</cp:revision>
  <cp:lastPrinted>2018-10-30T01:29:00Z</cp:lastPrinted>
  <dcterms:created xsi:type="dcterms:W3CDTF">2018-10-29T01:09:00Z</dcterms:created>
  <dcterms:modified xsi:type="dcterms:W3CDTF">2018-10-30T01:53:00Z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2018-09-30T00:00:00Z</vt:filetime>
  </property>
  <property fmtid="{D5CDD505-2E9C-101B-9397-08002B2CF9AE}" pid="3" name="Creator">
    <vt:lpwstr>Microsoft® Office Word 2007</vt:lpwstr>
  </property>
  <property fmtid="{D5CDD505-2E9C-101B-9397-08002B2CF9AE}" pid="4" name="LastSaved">
    <vt:filetime>2018-10-29T00:00:00Z</vt:filetime>
  </property>
  <property fmtid="{D5CDD505-2E9C-101B-9397-08002B2CF9AE}" pid="5" name="KSOProductBuildVer">
    <vt:lpwstr>2052-10.1.0.7520</vt:lpwstr>
  </property>
</Properties>
</file>